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C7E28" w14:textId="77777777" w:rsidR="006D270F" w:rsidRDefault="00000000">
      <w:r>
        <w:rPr>
          <w:b/>
        </w:rPr>
        <w:t>Zestawienie gminnych standardów urbanistycznych dla strefy SW</w:t>
      </w:r>
    </w:p>
    <w:tbl>
      <w:tblPr>
        <w:tblW w:w="5000" w:type="pct"/>
        <w:tblBorders>
          <w:top w:val="single" w:sz="6" w:space="0" w:color="000000"/>
          <w:left w:val="nil"/>
          <w:bottom w:val="single" w:sz="6" w:space="0" w:color="000000"/>
          <w:right w:val="nil"/>
          <w:insideH w:val="single" w:sz="6" w:space="0" w:color="000000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4966"/>
        <w:gridCol w:w="2030"/>
        <w:gridCol w:w="1472"/>
        <w:gridCol w:w="1472"/>
        <w:gridCol w:w="1472"/>
        <w:gridCol w:w="1472"/>
      </w:tblGrid>
      <w:tr w:rsidR="006D270F" w14:paraId="0340891E" w14:textId="77777777">
        <w:tc>
          <w:tcPr>
            <w:tcW w:w="850" w:type="dxa"/>
          </w:tcPr>
          <w:p w14:paraId="27C08AF7" w14:textId="77777777" w:rsidR="006D270F" w:rsidRDefault="00000000">
            <w:r>
              <w:rPr>
                <w:b/>
                <w:sz w:val="10"/>
              </w:rPr>
              <w:t>Oznaczenie</w:t>
            </w:r>
          </w:p>
        </w:tc>
        <w:tc>
          <w:tcPr>
            <w:tcW w:w="7063" w:type="dxa"/>
          </w:tcPr>
          <w:p w14:paraId="209FF5AE" w14:textId="77777777" w:rsidR="006D270F" w:rsidRDefault="00000000">
            <w:r>
              <w:rPr>
                <w:b/>
                <w:sz w:val="10"/>
              </w:rPr>
              <w:t>Profil podstawowy strefy</w:t>
            </w:r>
          </w:p>
        </w:tc>
        <w:tc>
          <w:tcPr>
            <w:tcW w:w="2825" w:type="dxa"/>
          </w:tcPr>
          <w:p w14:paraId="33A0E6C8" w14:textId="77777777" w:rsidR="006D270F" w:rsidRDefault="00000000">
            <w:r>
              <w:rPr>
                <w:b/>
                <w:sz w:val="10"/>
              </w:rPr>
              <w:t>Profil dodatkowy strefy</w:t>
            </w:r>
          </w:p>
        </w:tc>
        <w:tc>
          <w:tcPr>
            <w:tcW w:w="850" w:type="dxa"/>
          </w:tcPr>
          <w:p w14:paraId="3EC266F1" w14:textId="77777777" w:rsidR="006D270F" w:rsidRDefault="00000000">
            <w:r>
              <w:rPr>
                <w:b/>
                <w:sz w:val="10"/>
              </w:rPr>
              <w:t>Maksymalna nadziemna Intensywność Zabudowy</w:t>
            </w:r>
          </w:p>
        </w:tc>
        <w:tc>
          <w:tcPr>
            <w:tcW w:w="850" w:type="dxa"/>
          </w:tcPr>
          <w:p w14:paraId="42F3EEB0" w14:textId="77777777" w:rsidR="006D270F" w:rsidRDefault="00000000">
            <w:r>
              <w:rPr>
                <w:b/>
                <w:sz w:val="10"/>
              </w:rPr>
              <w:t>Maksymalny udział powierzchni zabudowy</w:t>
            </w:r>
          </w:p>
        </w:tc>
        <w:tc>
          <w:tcPr>
            <w:tcW w:w="850" w:type="dxa"/>
          </w:tcPr>
          <w:p w14:paraId="2318A630" w14:textId="77777777" w:rsidR="006D270F" w:rsidRDefault="00000000">
            <w:r>
              <w:rPr>
                <w:b/>
                <w:sz w:val="10"/>
              </w:rPr>
              <w:t>Maksymalna wysokość zabudowy</w:t>
            </w:r>
          </w:p>
        </w:tc>
        <w:tc>
          <w:tcPr>
            <w:tcW w:w="850" w:type="dxa"/>
          </w:tcPr>
          <w:p w14:paraId="03AC4786" w14:textId="77777777" w:rsidR="006D270F" w:rsidRDefault="00000000">
            <w:r>
              <w:rPr>
                <w:b/>
                <w:sz w:val="10"/>
              </w:rPr>
              <w:t>Minimalny udział powierzchni biologicznie czynnej</w:t>
            </w:r>
          </w:p>
        </w:tc>
      </w:tr>
      <w:tr w:rsidR="006D270F" w14:paraId="08BB03F4" w14:textId="77777777">
        <w:tc>
          <w:tcPr>
            <w:tcW w:w="2020" w:type="dxa"/>
          </w:tcPr>
          <w:p w14:paraId="5DD90888" w14:textId="77777777" w:rsidR="006D270F" w:rsidRDefault="00000000">
            <w:r>
              <w:t>1SW</w:t>
            </w:r>
          </w:p>
        </w:tc>
        <w:tc>
          <w:tcPr>
            <w:tcW w:w="2020" w:type="dxa"/>
          </w:tcPr>
          <w:p w14:paraId="6A2931EE" w14:textId="77777777" w:rsidR="006D270F" w:rsidRDefault="00000000">
            <w:r>
              <w:t>teren zabudowy mieszkaniowej wielorodzinnej,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96D7737" w14:textId="77777777" w:rsidR="006D270F" w:rsidRDefault="00000000">
            <w:r>
              <w:t>teren zabudowy mieszkaniowej jednorodzinnej</w:t>
            </w:r>
          </w:p>
        </w:tc>
        <w:tc>
          <w:tcPr>
            <w:tcW w:w="2020" w:type="dxa"/>
          </w:tcPr>
          <w:p w14:paraId="07834736" w14:textId="77777777" w:rsidR="006D270F" w:rsidRDefault="00000000">
            <w:r>
              <w:t>3.3</w:t>
            </w:r>
          </w:p>
        </w:tc>
        <w:tc>
          <w:tcPr>
            <w:tcW w:w="2020" w:type="dxa"/>
          </w:tcPr>
          <w:p w14:paraId="524F8801" w14:textId="77777777" w:rsidR="006D270F" w:rsidRDefault="00000000">
            <w:r>
              <w:t>60.0</w:t>
            </w:r>
          </w:p>
        </w:tc>
        <w:tc>
          <w:tcPr>
            <w:tcW w:w="2020" w:type="dxa"/>
          </w:tcPr>
          <w:p w14:paraId="502180B4" w14:textId="77777777" w:rsidR="006D270F" w:rsidRDefault="00000000">
            <w:r>
              <w:t>14.0</w:t>
            </w:r>
          </w:p>
        </w:tc>
        <w:tc>
          <w:tcPr>
            <w:tcW w:w="2020" w:type="dxa"/>
          </w:tcPr>
          <w:p w14:paraId="30535A46" w14:textId="77777777" w:rsidR="006D270F" w:rsidRDefault="00000000">
            <w:r>
              <w:t>30.0</w:t>
            </w:r>
          </w:p>
        </w:tc>
      </w:tr>
      <w:tr w:rsidR="006D270F" w14:paraId="1457EC8C" w14:textId="77777777">
        <w:tc>
          <w:tcPr>
            <w:tcW w:w="2020" w:type="dxa"/>
          </w:tcPr>
          <w:p w14:paraId="099356ED" w14:textId="77777777" w:rsidR="006D270F" w:rsidRDefault="00000000">
            <w:r>
              <w:t>2SW</w:t>
            </w:r>
          </w:p>
        </w:tc>
        <w:tc>
          <w:tcPr>
            <w:tcW w:w="2020" w:type="dxa"/>
          </w:tcPr>
          <w:p w14:paraId="747A66CF" w14:textId="77777777" w:rsidR="006D270F" w:rsidRDefault="00000000">
            <w:r>
              <w:t>teren zabudowy mieszkaniowej wielorodzinnej,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16C7138E" w14:textId="77777777" w:rsidR="006D270F" w:rsidRDefault="006D270F"/>
        </w:tc>
        <w:tc>
          <w:tcPr>
            <w:tcW w:w="2020" w:type="dxa"/>
          </w:tcPr>
          <w:p w14:paraId="6E45E7E7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0ADE8767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15FD1EE9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2A9795BB" w14:textId="77777777" w:rsidR="006D270F" w:rsidRDefault="00000000">
            <w:r>
              <w:t>30.0</w:t>
            </w:r>
          </w:p>
        </w:tc>
      </w:tr>
    </w:tbl>
    <w:p w14:paraId="0C1A6086" w14:textId="77777777" w:rsidR="006D270F" w:rsidRDefault="006D270F"/>
    <w:p w14:paraId="6AF5A7DA" w14:textId="77777777" w:rsidR="006D270F" w:rsidRDefault="00000000">
      <w:r>
        <w:rPr>
          <w:b/>
        </w:rPr>
        <w:t>Zestawienie gminnych standardów urbanistycznych dla strefy SJ</w:t>
      </w:r>
    </w:p>
    <w:tbl>
      <w:tblPr>
        <w:tblW w:w="5000" w:type="pct"/>
        <w:tblBorders>
          <w:top w:val="single" w:sz="6" w:space="0" w:color="000000"/>
          <w:left w:val="nil"/>
          <w:bottom w:val="single" w:sz="6" w:space="0" w:color="000000"/>
          <w:right w:val="nil"/>
          <w:insideH w:val="single" w:sz="6" w:space="0" w:color="000000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4966"/>
        <w:gridCol w:w="2030"/>
        <w:gridCol w:w="1472"/>
        <w:gridCol w:w="1472"/>
        <w:gridCol w:w="1472"/>
        <w:gridCol w:w="1472"/>
      </w:tblGrid>
      <w:tr w:rsidR="006D270F" w14:paraId="236F719B" w14:textId="77777777">
        <w:tc>
          <w:tcPr>
            <w:tcW w:w="850" w:type="dxa"/>
          </w:tcPr>
          <w:p w14:paraId="6D3558B8" w14:textId="77777777" w:rsidR="006D270F" w:rsidRDefault="00000000">
            <w:r>
              <w:rPr>
                <w:b/>
                <w:sz w:val="10"/>
              </w:rPr>
              <w:t>Oznaczenie</w:t>
            </w:r>
          </w:p>
        </w:tc>
        <w:tc>
          <w:tcPr>
            <w:tcW w:w="7063" w:type="dxa"/>
          </w:tcPr>
          <w:p w14:paraId="329974DE" w14:textId="77777777" w:rsidR="006D270F" w:rsidRDefault="00000000">
            <w:r>
              <w:rPr>
                <w:b/>
                <w:sz w:val="10"/>
              </w:rPr>
              <w:t>Profil podstawowy strefy</w:t>
            </w:r>
          </w:p>
        </w:tc>
        <w:tc>
          <w:tcPr>
            <w:tcW w:w="2825" w:type="dxa"/>
          </w:tcPr>
          <w:p w14:paraId="44254363" w14:textId="77777777" w:rsidR="006D270F" w:rsidRDefault="00000000">
            <w:r>
              <w:rPr>
                <w:b/>
                <w:sz w:val="10"/>
              </w:rPr>
              <w:t>Profil dodatkowy strefy</w:t>
            </w:r>
          </w:p>
        </w:tc>
        <w:tc>
          <w:tcPr>
            <w:tcW w:w="850" w:type="dxa"/>
          </w:tcPr>
          <w:p w14:paraId="64970587" w14:textId="77777777" w:rsidR="006D270F" w:rsidRDefault="00000000">
            <w:r>
              <w:rPr>
                <w:b/>
                <w:sz w:val="10"/>
              </w:rPr>
              <w:t>Maksymalna nadziemna Intensywność Zabudowy</w:t>
            </w:r>
          </w:p>
        </w:tc>
        <w:tc>
          <w:tcPr>
            <w:tcW w:w="850" w:type="dxa"/>
          </w:tcPr>
          <w:p w14:paraId="10BC00B6" w14:textId="77777777" w:rsidR="006D270F" w:rsidRDefault="00000000">
            <w:r>
              <w:rPr>
                <w:b/>
                <w:sz w:val="10"/>
              </w:rPr>
              <w:t>Maksymalny udział powierzchni zabudowy</w:t>
            </w:r>
          </w:p>
        </w:tc>
        <w:tc>
          <w:tcPr>
            <w:tcW w:w="850" w:type="dxa"/>
          </w:tcPr>
          <w:p w14:paraId="1773F27A" w14:textId="77777777" w:rsidR="006D270F" w:rsidRDefault="00000000">
            <w:r>
              <w:rPr>
                <w:b/>
                <w:sz w:val="10"/>
              </w:rPr>
              <w:t>Maksymalna wysokość zabudowy</w:t>
            </w:r>
          </w:p>
        </w:tc>
        <w:tc>
          <w:tcPr>
            <w:tcW w:w="850" w:type="dxa"/>
          </w:tcPr>
          <w:p w14:paraId="5629FA2D" w14:textId="77777777" w:rsidR="006D270F" w:rsidRDefault="00000000">
            <w:r>
              <w:rPr>
                <w:b/>
                <w:sz w:val="10"/>
              </w:rPr>
              <w:t>Minimalny udział powierzchni biologicznie czynnej</w:t>
            </w:r>
          </w:p>
        </w:tc>
      </w:tr>
      <w:tr w:rsidR="006D270F" w14:paraId="5F51EA98" w14:textId="77777777">
        <w:tc>
          <w:tcPr>
            <w:tcW w:w="2020" w:type="dxa"/>
          </w:tcPr>
          <w:p w14:paraId="0566184F" w14:textId="77777777" w:rsidR="006D270F" w:rsidRDefault="00000000">
            <w:r>
              <w:t>1SJ - 6SJ</w:t>
            </w:r>
          </w:p>
        </w:tc>
        <w:tc>
          <w:tcPr>
            <w:tcW w:w="2020" w:type="dxa"/>
          </w:tcPr>
          <w:p w14:paraId="38BF4FBD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1E62D29D" w14:textId="77777777" w:rsidR="006D270F" w:rsidRDefault="006D270F"/>
        </w:tc>
        <w:tc>
          <w:tcPr>
            <w:tcW w:w="2020" w:type="dxa"/>
          </w:tcPr>
          <w:p w14:paraId="5036996A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59A8632E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BF1B63A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72E892BA" w14:textId="77777777" w:rsidR="006D270F" w:rsidRDefault="00000000">
            <w:r>
              <w:t>50.0</w:t>
            </w:r>
          </w:p>
        </w:tc>
      </w:tr>
      <w:tr w:rsidR="006D270F" w14:paraId="5FC11392" w14:textId="77777777">
        <w:tc>
          <w:tcPr>
            <w:tcW w:w="2020" w:type="dxa"/>
          </w:tcPr>
          <w:p w14:paraId="64A1C154" w14:textId="77777777" w:rsidR="006D270F" w:rsidRDefault="00000000">
            <w:r>
              <w:t>7SJ</w:t>
            </w:r>
          </w:p>
        </w:tc>
        <w:tc>
          <w:tcPr>
            <w:tcW w:w="2020" w:type="dxa"/>
          </w:tcPr>
          <w:p w14:paraId="2C8293E0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86FC27B" w14:textId="77777777" w:rsidR="006D270F" w:rsidRDefault="00000000">
            <w:r>
              <w:t>teren lasu, teren wód, teren zabudowy letniskowej lub rekreacji indywidualnej</w:t>
            </w:r>
          </w:p>
        </w:tc>
        <w:tc>
          <w:tcPr>
            <w:tcW w:w="2020" w:type="dxa"/>
          </w:tcPr>
          <w:p w14:paraId="6284B4CF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18195805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1F528419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3BA2631D" w14:textId="77777777" w:rsidR="006D270F" w:rsidRDefault="00000000">
            <w:r>
              <w:t>50.0</w:t>
            </w:r>
          </w:p>
        </w:tc>
      </w:tr>
      <w:tr w:rsidR="006D270F" w14:paraId="723592A1" w14:textId="77777777">
        <w:tc>
          <w:tcPr>
            <w:tcW w:w="2020" w:type="dxa"/>
          </w:tcPr>
          <w:p w14:paraId="0D189F2F" w14:textId="77777777" w:rsidR="006D270F" w:rsidRDefault="00000000">
            <w:r>
              <w:t>8SJ</w:t>
            </w:r>
          </w:p>
        </w:tc>
        <w:tc>
          <w:tcPr>
            <w:tcW w:w="2020" w:type="dxa"/>
          </w:tcPr>
          <w:p w14:paraId="049F8B12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77A6DF78" w14:textId="77777777" w:rsidR="006D270F" w:rsidRDefault="00000000">
            <w:r>
              <w:t>teren lasu</w:t>
            </w:r>
          </w:p>
        </w:tc>
        <w:tc>
          <w:tcPr>
            <w:tcW w:w="2020" w:type="dxa"/>
          </w:tcPr>
          <w:p w14:paraId="57D7E5B2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1093B51C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0D97A5AD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0DBBA1A9" w14:textId="77777777" w:rsidR="006D270F" w:rsidRDefault="00000000">
            <w:r>
              <w:t>50.0</w:t>
            </w:r>
          </w:p>
        </w:tc>
      </w:tr>
      <w:tr w:rsidR="006D270F" w14:paraId="7D0F71FE" w14:textId="77777777">
        <w:tc>
          <w:tcPr>
            <w:tcW w:w="2020" w:type="dxa"/>
          </w:tcPr>
          <w:p w14:paraId="0C471A36" w14:textId="77777777" w:rsidR="006D270F" w:rsidRDefault="00000000">
            <w:r>
              <w:t>9SJ - 11SJ</w:t>
            </w:r>
          </w:p>
        </w:tc>
        <w:tc>
          <w:tcPr>
            <w:tcW w:w="2020" w:type="dxa"/>
          </w:tcPr>
          <w:p w14:paraId="1EC53680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EC89EC6" w14:textId="77777777" w:rsidR="006D270F" w:rsidRDefault="006D270F"/>
        </w:tc>
        <w:tc>
          <w:tcPr>
            <w:tcW w:w="2020" w:type="dxa"/>
          </w:tcPr>
          <w:p w14:paraId="417FD657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604E9B39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42A5CED2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6DFC2474" w14:textId="77777777" w:rsidR="006D270F" w:rsidRDefault="00000000">
            <w:r>
              <w:t>50.0</w:t>
            </w:r>
          </w:p>
        </w:tc>
      </w:tr>
      <w:tr w:rsidR="006D270F" w14:paraId="2E4ECE93" w14:textId="77777777">
        <w:tc>
          <w:tcPr>
            <w:tcW w:w="2020" w:type="dxa"/>
          </w:tcPr>
          <w:p w14:paraId="54952737" w14:textId="77777777" w:rsidR="006D270F" w:rsidRDefault="00000000">
            <w:r>
              <w:t>12SJ</w:t>
            </w:r>
          </w:p>
        </w:tc>
        <w:tc>
          <w:tcPr>
            <w:tcW w:w="2020" w:type="dxa"/>
          </w:tcPr>
          <w:p w14:paraId="790E5240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5766952" w14:textId="77777777" w:rsidR="006D270F" w:rsidRDefault="00000000">
            <w:r>
              <w:t>teren zieleni naturalnej</w:t>
            </w:r>
          </w:p>
        </w:tc>
        <w:tc>
          <w:tcPr>
            <w:tcW w:w="2020" w:type="dxa"/>
          </w:tcPr>
          <w:p w14:paraId="1AB3433C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6A272378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7A88A827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67A7E025" w14:textId="77777777" w:rsidR="006D270F" w:rsidRDefault="00000000">
            <w:r>
              <w:t>50.0</w:t>
            </w:r>
          </w:p>
        </w:tc>
      </w:tr>
      <w:tr w:rsidR="006D270F" w14:paraId="1F10E5A3" w14:textId="77777777">
        <w:tc>
          <w:tcPr>
            <w:tcW w:w="2020" w:type="dxa"/>
          </w:tcPr>
          <w:p w14:paraId="20579CCB" w14:textId="77777777" w:rsidR="006D270F" w:rsidRDefault="00000000">
            <w:r>
              <w:t>13SJ</w:t>
            </w:r>
          </w:p>
        </w:tc>
        <w:tc>
          <w:tcPr>
            <w:tcW w:w="2020" w:type="dxa"/>
          </w:tcPr>
          <w:p w14:paraId="5C26E4D9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5B262F26" w14:textId="77777777" w:rsidR="006D270F" w:rsidRDefault="00000000">
            <w:r>
              <w:t>teren zabudowy letniskowej lub rekreacji indywidualnej, teren zieleni naturalnej</w:t>
            </w:r>
          </w:p>
        </w:tc>
        <w:tc>
          <w:tcPr>
            <w:tcW w:w="2020" w:type="dxa"/>
          </w:tcPr>
          <w:p w14:paraId="62EBA83C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05A1E110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E43DF6E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7CDF56C6" w14:textId="77777777" w:rsidR="006D270F" w:rsidRDefault="00000000">
            <w:r>
              <w:t>50.0</w:t>
            </w:r>
          </w:p>
        </w:tc>
      </w:tr>
      <w:tr w:rsidR="006D270F" w14:paraId="565684DC" w14:textId="77777777">
        <w:tc>
          <w:tcPr>
            <w:tcW w:w="2020" w:type="dxa"/>
          </w:tcPr>
          <w:p w14:paraId="664673DB" w14:textId="77777777" w:rsidR="006D270F" w:rsidRDefault="00000000">
            <w:r>
              <w:t>14SJ - 19SJ</w:t>
            </w:r>
          </w:p>
        </w:tc>
        <w:tc>
          <w:tcPr>
            <w:tcW w:w="2020" w:type="dxa"/>
          </w:tcPr>
          <w:p w14:paraId="37D78A00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2D5FBFD" w14:textId="77777777" w:rsidR="006D270F" w:rsidRDefault="006D270F"/>
        </w:tc>
        <w:tc>
          <w:tcPr>
            <w:tcW w:w="2020" w:type="dxa"/>
          </w:tcPr>
          <w:p w14:paraId="4630F885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5FBAD776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1DE8BF35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04FC18F8" w14:textId="77777777" w:rsidR="006D270F" w:rsidRDefault="00000000">
            <w:r>
              <w:t>30.0</w:t>
            </w:r>
          </w:p>
        </w:tc>
      </w:tr>
      <w:tr w:rsidR="006D270F" w14:paraId="4428AFB3" w14:textId="77777777">
        <w:tc>
          <w:tcPr>
            <w:tcW w:w="2020" w:type="dxa"/>
          </w:tcPr>
          <w:p w14:paraId="5033D08D" w14:textId="77777777" w:rsidR="006D270F" w:rsidRDefault="00000000">
            <w:r>
              <w:t>20SJ</w:t>
            </w:r>
          </w:p>
        </w:tc>
        <w:tc>
          <w:tcPr>
            <w:tcW w:w="2020" w:type="dxa"/>
          </w:tcPr>
          <w:p w14:paraId="6ED488E3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A945A3C" w14:textId="77777777" w:rsidR="006D270F" w:rsidRDefault="00000000">
            <w:r>
              <w:t>teren lasu</w:t>
            </w:r>
          </w:p>
        </w:tc>
        <w:tc>
          <w:tcPr>
            <w:tcW w:w="2020" w:type="dxa"/>
          </w:tcPr>
          <w:p w14:paraId="58568DAE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0B863CE8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7DB4AF3" w14:textId="77777777" w:rsidR="006D270F" w:rsidRDefault="00000000">
            <w:r>
              <w:t>14.0</w:t>
            </w:r>
          </w:p>
        </w:tc>
        <w:tc>
          <w:tcPr>
            <w:tcW w:w="2020" w:type="dxa"/>
          </w:tcPr>
          <w:p w14:paraId="72D72EBB" w14:textId="77777777" w:rsidR="006D270F" w:rsidRDefault="00000000">
            <w:r>
              <w:t>30.0</w:t>
            </w:r>
          </w:p>
        </w:tc>
      </w:tr>
      <w:tr w:rsidR="006D270F" w14:paraId="58517091" w14:textId="77777777">
        <w:tc>
          <w:tcPr>
            <w:tcW w:w="2020" w:type="dxa"/>
          </w:tcPr>
          <w:p w14:paraId="67E931ED" w14:textId="77777777" w:rsidR="006D270F" w:rsidRDefault="00000000">
            <w:r>
              <w:t>21SJ - 22SJ</w:t>
            </w:r>
          </w:p>
        </w:tc>
        <w:tc>
          <w:tcPr>
            <w:tcW w:w="2020" w:type="dxa"/>
          </w:tcPr>
          <w:p w14:paraId="782D515F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7D97A883" w14:textId="77777777" w:rsidR="006D270F" w:rsidRDefault="006D270F"/>
        </w:tc>
        <w:tc>
          <w:tcPr>
            <w:tcW w:w="2020" w:type="dxa"/>
          </w:tcPr>
          <w:p w14:paraId="3E28A54C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385A2A41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7613CAB0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7053C249" w14:textId="77777777" w:rsidR="006D270F" w:rsidRDefault="00000000">
            <w:r>
              <w:t>50.0</w:t>
            </w:r>
          </w:p>
        </w:tc>
      </w:tr>
      <w:tr w:rsidR="006D270F" w14:paraId="63F9ABEC" w14:textId="77777777">
        <w:tc>
          <w:tcPr>
            <w:tcW w:w="2020" w:type="dxa"/>
          </w:tcPr>
          <w:p w14:paraId="475842DE" w14:textId="77777777" w:rsidR="006D270F" w:rsidRDefault="00000000">
            <w:r>
              <w:t>23SJ - 25SJ</w:t>
            </w:r>
          </w:p>
        </w:tc>
        <w:tc>
          <w:tcPr>
            <w:tcW w:w="2020" w:type="dxa"/>
          </w:tcPr>
          <w:p w14:paraId="200A1079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D26B2EC" w14:textId="77777777" w:rsidR="006D270F" w:rsidRDefault="00000000">
            <w:r>
              <w:t>teren lasu, teren wód, teren zabudowy letniskowej lub rekreacji indywidualnej, teren zieleni naturalnej</w:t>
            </w:r>
          </w:p>
        </w:tc>
        <w:tc>
          <w:tcPr>
            <w:tcW w:w="2020" w:type="dxa"/>
          </w:tcPr>
          <w:p w14:paraId="10AACDB8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03A2D859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19529345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0FE875BE" w14:textId="77777777" w:rsidR="006D270F" w:rsidRDefault="00000000">
            <w:r>
              <w:t>50.0</w:t>
            </w:r>
          </w:p>
        </w:tc>
      </w:tr>
      <w:tr w:rsidR="006D270F" w14:paraId="4A56082B" w14:textId="77777777">
        <w:tc>
          <w:tcPr>
            <w:tcW w:w="2020" w:type="dxa"/>
          </w:tcPr>
          <w:p w14:paraId="7C457BE2" w14:textId="77777777" w:rsidR="006D270F" w:rsidRDefault="00000000">
            <w:r>
              <w:t>26SJ - 27SJ</w:t>
            </w:r>
          </w:p>
        </w:tc>
        <w:tc>
          <w:tcPr>
            <w:tcW w:w="2020" w:type="dxa"/>
          </w:tcPr>
          <w:p w14:paraId="10AE96AC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14D70AD8" w14:textId="77777777" w:rsidR="006D270F" w:rsidRDefault="00000000">
            <w:r>
              <w:t>teren lasu, teren wód, teren zieleni naturalnej</w:t>
            </w:r>
          </w:p>
        </w:tc>
        <w:tc>
          <w:tcPr>
            <w:tcW w:w="2020" w:type="dxa"/>
          </w:tcPr>
          <w:p w14:paraId="18C7C974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43881778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56F93680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31ACB986" w14:textId="77777777" w:rsidR="006D270F" w:rsidRDefault="00000000">
            <w:r>
              <w:t>30.0</w:t>
            </w:r>
          </w:p>
        </w:tc>
      </w:tr>
      <w:tr w:rsidR="006D270F" w14:paraId="13F8AEDD" w14:textId="77777777">
        <w:tc>
          <w:tcPr>
            <w:tcW w:w="2020" w:type="dxa"/>
          </w:tcPr>
          <w:p w14:paraId="61844631" w14:textId="77777777" w:rsidR="006D270F" w:rsidRDefault="00000000">
            <w:r>
              <w:t>28SJ</w:t>
            </w:r>
          </w:p>
        </w:tc>
        <w:tc>
          <w:tcPr>
            <w:tcW w:w="2020" w:type="dxa"/>
          </w:tcPr>
          <w:p w14:paraId="2A85A736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46C7B30" w14:textId="77777777" w:rsidR="006D270F" w:rsidRDefault="00000000">
            <w:r>
              <w:t>teren lasu, teren zabudowy letniskowej lub rekreacji indywidualnej, teren zieleni naturalnej</w:t>
            </w:r>
          </w:p>
        </w:tc>
        <w:tc>
          <w:tcPr>
            <w:tcW w:w="2020" w:type="dxa"/>
          </w:tcPr>
          <w:p w14:paraId="30BEBF99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20C91E49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5E9B97DB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121D9563" w14:textId="77777777" w:rsidR="006D270F" w:rsidRDefault="00000000">
            <w:r>
              <w:t>50.0</w:t>
            </w:r>
          </w:p>
        </w:tc>
      </w:tr>
      <w:tr w:rsidR="006D270F" w14:paraId="5AEF4390" w14:textId="77777777">
        <w:tc>
          <w:tcPr>
            <w:tcW w:w="2020" w:type="dxa"/>
          </w:tcPr>
          <w:p w14:paraId="46591B18" w14:textId="77777777" w:rsidR="006D270F" w:rsidRDefault="00000000">
            <w:r>
              <w:t>29SJ</w:t>
            </w:r>
          </w:p>
        </w:tc>
        <w:tc>
          <w:tcPr>
            <w:tcW w:w="2020" w:type="dxa"/>
          </w:tcPr>
          <w:p w14:paraId="63713425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8EA53C6" w14:textId="77777777" w:rsidR="006D270F" w:rsidRDefault="00000000">
            <w:r>
              <w:t>teren zieleni naturalnej</w:t>
            </w:r>
          </w:p>
        </w:tc>
        <w:tc>
          <w:tcPr>
            <w:tcW w:w="2020" w:type="dxa"/>
          </w:tcPr>
          <w:p w14:paraId="209C8EBA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311C2719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014C665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580BE223" w14:textId="77777777" w:rsidR="006D270F" w:rsidRDefault="00000000">
            <w:r>
              <w:t>50.0</w:t>
            </w:r>
          </w:p>
        </w:tc>
      </w:tr>
      <w:tr w:rsidR="006D270F" w14:paraId="50DF23E9" w14:textId="77777777">
        <w:tc>
          <w:tcPr>
            <w:tcW w:w="2020" w:type="dxa"/>
          </w:tcPr>
          <w:p w14:paraId="27FFC5E7" w14:textId="77777777" w:rsidR="006D270F" w:rsidRDefault="00000000">
            <w:r>
              <w:t>30SJ</w:t>
            </w:r>
          </w:p>
        </w:tc>
        <w:tc>
          <w:tcPr>
            <w:tcW w:w="2020" w:type="dxa"/>
          </w:tcPr>
          <w:p w14:paraId="1A57F98D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C0D4667" w14:textId="77777777" w:rsidR="006D270F" w:rsidRDefault="006D270F"/>
        </w:tc>
        <w:tc>
          <w:tcPr>
            <w:tcW w:w="2020" w:type="dxa"/>
          </w:tcPr>
          <w:p w14:paraId="6452AF63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531F5E3A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756EBB2C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340F7A9A" w14:textId="77777777" w:rsidR="006D270F" w:rsidRDefault="00000000">
            <w:r>
              <w:t>50.0</w:t>
            </w:r>
          </w:p>
        </w:tc>
      </w:tr>
      <w:tr w:rsidR="006D270F" w14:paraId="45268D0B" w14:textId="77777777">
        <w:tc>
          <w:tcPr>
            <w:tcW w:w="2020" w:type="dxa"/>
          </w:tcPr>
          <w:p w14:paraId="1B7183CE" w14:textId="77777777" w:rsidR="006D270F" w:rsidRDefault="00000000">
            <w:r>
              <w:t>31SJ - 35SJ</w:t>
            </w:r>
          </w:p>
        </w:tc>
        <w:tc>
          <w:tcPr>
            <w:tcW w:w="2020" w:type="dxa"/>
          </w:tcPr>
          <w:p w14:paraId="6CDA275C" w14:textId="77777777" w:rsidR="006D270F" w:rsidRDefault="00000000">
            <w:r>
              <w:t xml:space="preserve">teren zabudowy mieszkaniowej jednorodzinnej, teren usług, teren komunikacji, teren zieleni urządzonej, </w:t>
            </w:r>
            <w:r>
              <w:lastRenderedPageBreak/>
              <w:t>teren ogrodów działkowych, teren infrastruktury technicznej</w:t>
            </w:r>
          </w:p>
        </w:tc>
        <w:tc>
          <w:tcPr>
            <w:tcW w:w="2020" w:type="dxa"/>
          </w:tcPr>
          <w:p w14:paraId="0824F71A" w14:textId="77777777" w:rsidR="006D270F" w:rsidRDefault="00000000">
            <w:r>
              <w:lastRenderedPageBreak/>
              <w:t xml:space="preserve">teren zabudowy letniskowej lub rekreacji </w:t>
            </w:r>
            <w:r>
              <w:lastRenderedPageBreak/>
              <w:t>indywidualnej</w:t>
            </w:r>
          </w:p>
        </w:tc>
        <w:tc>
          <w:tcPr>
            <w:tcW w:w="2020" w:type="dxa"/>
          </w:tcPr>
          <w:p w14:paraId="0D284B88" w14:textId="77777777" w:rsidR="006D270F" w:rsidRDefault="00000000">
            <w:r>
              <w:lastRenderedPageBreak/>
              <w:t>1.2</w:t>
            </w:r>
          </w:p>
        </w:tc>
        <w:tc>
          <w:tcPr>
            <w:tcW w:w="2020" w:type="dxa"/>
          </w:tcPr>
          <w:p w14:paraId="5DE664E4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6AB9596A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63A8287F" w14:textId="77777777" w:rsidR="006D270F" w:rsidRDefault="00000000">
            <w:r>
              <w:t>50.0</w:t>
            </w:r>
          </w:p>
        </w:tc>
      </w:tr>
      <w:tr w:rsidR="006D270F" w14:paraId="44C2B704" w14:textId="77777777">
        <w:tc>
          <w:tcPr>
            <w:tcW w:w="2020" w:type="dxa"/>
          </w:tcPr>
          <w:p w14:paraId="72FDB0F7" w14:textId="77777777" w:rsidR="006D270F" w:rsidRDefault="00000000">
            <w:r>
              <w:t>36SJ</w:t>
            </w:r>
          </w:p>
        </w:tc>
        <w:tc>
          <w:tcPr>
            <w:tcW w:w="2020" w:type="dxa"/>
          </w:tcPr>
          <w:p w14:paraId="097AE8FF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B493C74" w14:textId="77777777" w:rsidR="006D270F" w:rsidRDefault="006D270F"/>
        </w:tc>
        <w:tc>
          <w:tcPr>
            <w:tcW w:w="2020" w:type="dxa"/>
          </w:tcPr>
          <w:p w14:paraId="53A1025C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62E4638E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6ECC1A25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2713FC4C" w14:textId="77777777" w:rsidR="006D270F" w:rsidRDefault="00000000">
            <w:r>
              <w:t>50.0</w:t>
            </w:r>
          </w:p>
        </w:tc>
      </w:tr>
      <w:tr w:rsidR="006D270F" w14:paraId="49E75848" w14:textId="77777777">
        <w:tc>
          <w:tcPr>
            <w:tcW w:w="2020" w:type="dxa"/>
          </w:tcPr>
          <w:p w14:paraId="7CF3F243" w14:textId="77777777" w:rsidR="006D270F" w:rsidRDefault="00000000">
            <w:r>
              <w:t>37SJ - 41SJ</w:t>
            </w:r>
          </w:p>
        </w:tc>
        <w:tc>
          <w:tcPr>
            <w:tcW w:w="2020" w:type="dxa"/>
          </w:tcPr>
          <w:p w14:paraId="35A1DE11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1DD0F10B" w14:textId="77777777" w:rsidR="006D270F" w:rsidRDefault="00000000">
            <w:r>
              <w:t>teren zabudowy letniskowej lub rekreacji indywidualnej</w:t>
            </w:r>
          </w:p>
        </w:tc>
        <w:tc>
          <w:tcPr>
            <w:tcW w:w="2020" w:type="dxa"/>
          </w:tcPr>
          <w:p w14:paraId="73BBF5AE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0CCD0761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0A0CEC2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2428BCFF" w14:textId="77777777" w:rsidR="006D270F" w:rsidRDefault="00000000">
            <w:r>
              <w:t>50.0</w:t>
            </w:r>
          </w:p>
        </w:tc>
      </w:tr>
      <w:tr w:rsidR="006D270F" w14:paraId="36AA9879" w14:textId="77777777">
        <w:tc>
          <w:tcPr>
            <w:tcW w:w="2020" w:type="dxa"/>
          </w:tcPr>
          <w:p w14:paraId="4B328D3C" w14:textId="77777777" w:rsidR="006D270F" w:rsidRDefault="00000000">
            <w:r>
              <w:t>42SJ - 43SJ</w:t>
            </w:r>
          </w:p>
        </w:tc>
        <w:tc>
          <w:tcPr>
            <w:tcW w:w="2020" w:type="dxa"/>
          </w:tcPr>
          <w:p w14:paraId="6D6110C9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FCDCEA1" w14:textId="77777777" w:rsidR="006D270F" w:rsidRDefault="006D270F"/>
        </w:tc>
        <w:tc>
          <w:tcPr>
            <w:tcW w:w="2020" w:type="dxa"/>
          </w:tcPr>
          <w:p w14:paraId="557CC7A2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2F038731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5662783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2B0695B9" w14:textId="77777777" w:rsidR="006D270F" w:rsidRDefault="00000000">
            <w:r>
              <w:t>30.0</w:t>
            </w:r>
          </w:p>
        </w:tc>
      </w:tr>
      <w:tr w:rsidR="006D270F" w14:paraId="613E1A92" w14:textId="77777777">
        <w:tc>
          <w:tcPr>
            <w:tcW w:w="2020" w:type="dxa"/>
          </w:tcPr>
          <w:p w14:paraId="49A8319F" w14:textId="77777777" w:rsidR="006D270F" w:rsidRDefault="00000000">
            <w:r>
              <w:t>44SJ</w:t>
            </w:r>
          </w:p>
        </w:tc>
        <w:tc>
          <w:tcPr>
            <w:tcW w:w="2020" w:type="dxa"/>
          </w:tcPr>
          <w:p w14:paraId="54848E88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7C5CD537" w14:textId="77777777" w:rsidR="006D270F" w:rsidRDefault="00000000">
            <w:r>
              <w:t>teren zieleni naturalnej, teren lasu</w:t>
            </w:r>
          </w:p>
        </w:tc>
        <w:tc>
          <w:tcPr>
            <w:tcW w:w="2020" w:type="dxa"/>
          </w:tcPr>
          <w:p w14:paraId="106C88B5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2EC5469F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61330472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7D3E7C93" w14:textId="77777777" w:rsidR="006D270F" w:rsidRDefault="00000000">
            <w:r>
              <w:t>50.0</w:t>
            </w:r>
          </w:p>
        </w:tc>
      </w:tr>
      <w:tr w:rsidR="006D270F" w14:paraId="66481BD8" w14:textId="77777777">
        <w:tc>
          <w:tcPr>
            <w:tcW w:w="2020" w:type="dxa"/>
          </w:tcPr>
          <w:p w14:paraId="268E46F4" w14:textId="77777777" w:rsidR="006D270F" w:rsidRDefault="00000000">
            <w:r>
              <w:t>45SJ - 48SJ</w:t>
            </w:r>
          </w:p>
        </w:tc>
        <w:tc>
          <w:tcPr>
            <w:tcW w:w="2020" w:type="dxa"/>
          </w:tcPr>
          <w:p w14:paraId="3B44D868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5B2ED87C" w14:textId="77777777" w:rsidR="006D270F" w:rsidRDefault="006D270F"/>
        </w:tc>
        <w:tc>
          <w:tcPr>
            <w:tcW w:w="2020" w:type="dxa"/>
          </w:tcPr>
          <w:p w14:paraId="2F33EA8F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75BA3DCC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04E1B0C0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6146701E" w14:textId="77777777" w:rsidR="006D270F" w:rsidRDefault="00000000">
            <w:r>
              <w:t>50.0</w:t>
            </w:r>
          </w:p>
        </w:tc>
      </w:tr>
      <w:tr w:rsidR="006D270F" w14:paraId="409401F5" w14:textId="77777777">
        <w:tc>
          <w:tcPr>
            <w:tcW w:w="2020" w:type="dxa"/>
          </w:tcPr>
          <w:p w14:paraId="77610B5A" w14:textId="77777777" w:rsidR="006D270F" w:rsidRDefault="00000000">
            <w:r>
              <w:t>49SJ - 52SJ</w:t>
            </w:r>
          </w:p>
        </w:tc>
        <w:tc>
          <w:tcPr>
            <w:tcW w:w="2020" w:type="dxa"/>
          </w:tcPr>
          <w:p w14:paraId="60FD6C63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7533F2FE" w14:textId="77777777" w:rsidR="006D270F" w:rsidRDefault="006D270F"/>
        </w:tc>
        <w:tc>
          <w:tcPr>
            <w:tcW w:w="2020" w:type="dxa"/>
          </w:tcPr>
          <w:p w14:paraId="64FE0317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7FC97D44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6FD799D4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3D354B3C" w14:textId="77777777" w:rsidR="006D270F" w:rsidRDefault="00000000">
            <w:r>
              <w:t>30.0</w:t>
            </w:r>
          </w:p>
        </w:tc>
      </w:tr>
      <w:tr w:rsidR="006D270F" w14:paraId="55C9C8BC" w14:textId="77777777">
        <w:tc>
          <w:tcPr>
            <w:tcW w:w="2020" w:type="dxa"/>
          </w:tcPr>
          <w:p w14:paraId="091BE096" w14:textId="77777777" w:rsidR="006D270F" w:rsidRDefault="00000000">
            <w:r>
              <w:t>53SJ</w:t>
            </w:r>
          </w:p>
        </w:tc>
        <w:tc>
          <w:tcPr>
            <w:tcW w:w="2020" w:type="dxa"/>
          </w:tcPr>
          <w:p w14:paraId="0D838009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8D38CD3" w14:textId="77777777" w:rsidR="006D270F" w:rsidRDefault="006D270F"/>
        </w:tc>
        <w:tc>
          <w:tcPr>
            <w:tcW w:w="2020" w:type="dxa"/>
          </w:tcPr>
          <w:p w14:paraId="36CE2CEE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1E9E7BBB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40FD8389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58ABE700" w14:textId="77777777" w:rsidR="006D270F" w:rsidRDefault="00000000">
            <w:r>
              <w:t>50.0</w:t>
            </w:r>
          </w:p>
        </w:tc>
      </w:tr>
      <w:tr w:rsidR="006D270F" w14:paraId="0AA2A521" w14:textId="77777777">
        <w:tc>
          <w:tcPr>
            <w:tcW w:w="2020" w:type="dxa"/>
          </w:tcPr>
          <w:p w14:paraId="3926B70E" w14:textId="77777777" w:rsidR="006D270F" w:rsidRDefault="00000000">
            <w:r>
              <w:t>54SJ - 55SJ</w:t>
            </w:r>
          </w:p>
        </w:tc>
        <w:tc>
          <w:tcPr>
            <w:tcW w:w="2020" w:type="dxa"/>
          </w:tcPr>
          <w:p w14:paraId="1D495700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19B5658" w14:textId="77777777" w:rsidR="006D270F" w:rsidRDefault="006D270F"/>
        </w:tc>
        <w:tc>
          <w:tcPr>
            <w:tcW w:w="2020" w:type="dxa"/>
          </w:tcPr>
          <w:p w14:paraId="5F4C4269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0B9CAB30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145FF947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40EACC0B" w14:textId="77777777" w:rsidR="006D270F" w:rsidRDefault="00000000">
            <w:r>
              <w:t>30.0</w:t>
            </w:r>
          </w:p>
        </w:tc>
      </w:tr>
      <w:tr w:rsidR="006D270F" w14:paraId="363384E3" w14:textId="77777777">
        <w:tc>
          <w:tcPr>
            <w:tcW w:w="2020" w:type="dxa"/>
          </w:tcPr>
          <w:p w14:paraId="1CA5A261" w14:textId="77777777" w:rsidR="006D270F" w:rsidRDefault="00000000">
            <w:r>
              <w:t>56SJ</w:t>
            </w:r>
          </w:p>
        </w:tc>
        <w:tc>
          <w:tcPr>
            <w:tcW w:w="2020" w:type="dxa"/>
          </w:tcPr>
          <w:p w14:paraId="19533058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7724FED" w14:textId="77777777" w:rsidR="006D270F" w:rsidRDefault="00000000">
            <w:r>
              <w:t>teren lasu</w:t>
            </w:r>
          </w:p>
        </w:tc>
        <w:tc>
          <w:tcPr>
            <w:tcW w:w="2020" w:type="dxa"/>
          </w:tcPr>
          <w:p w14:paraId="6770F42A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7353CA85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708D334B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73F5C27F" w14:textId="77777777" w:rsidR="006D270F" w:rsidRDefault="00000000">
            <w:r>
              <w:t>30.0</w:t>
            </w:r>
          </w:p>
        </w:tc>
      </w:tr>
      <w:tr w:rsidR="006D270F" w14:paraId="52B08C92" w14:textId="77777777">
        <w:tc>
          <w:tcPr>
            <w:tcW w:w="2020" w:type="dxa"/>
          </w:tcPr>
          <w:p w14:paraId="717DD0F4" w14:textId="77777777" w:rsidR="006D270F" w:rsidRDefault="00000000">
            <w:r>
              <w:t>57SJ - 58SJ</w:t>
            </w:r>
          </w:p>
        </w:tc>
        <w:tc>
          <w:tcPr>
            <w:tcW w:w="2020" w:type="dxa"/>
          </w:tcPr>
          <w:p w14:paraId="02C60E57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320D017" w14:textId="77777777" w:rsidR="006D270F" w:rsidRDefault="006D270F"/>
        </w:tc>
        <w:tc>
          <w:tcPr>
            <w:tcW w:w="2020" w:type="dxa"/>
          </w:tcPr>
          <w:p w14:paraId="1CDBA37B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311B54BC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008E8532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76987AEB" w14:textId="77777777" w:rsidR="006D270F" w:rsidRDefault="00000000">
            <w:r>
              <w:t>30.0</w:t>
            </w:r>
          </w:p>
        </w:tc>
      </w:tr>
      <w:tr w:rsidR="006D270F" w14:paraId="3A20F72A" w14:textId="77777777">
        <w:tc>
          <w:tcPr>
            <w:tcW w:w="2020" w:type="dxa"/>
          </w:tcPr>
          <w:p w14:paraId="5A0DA484" w14:textId="77777777" w:rsidR="006D270F" w:rsidRDefault="00000000">
            <w:r>
              <w:t>59SJ - 63SJ</w:t>
            </w:r>
          </w:p>
        </w:tc>
        <w:tc>
          <w:tcPr>
            <w:tcW w:w="2020" w:type="dxa"/>
          </w:tcPr>
          <w:p w14:paraId="586D2FDF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FD268A2" w14:textId="77777777" w:rsidR="006D270F" w:rsidRDefault="006D270F"/>
        </w:tc>
        <w:tc>
          <w:tcPr>
            <w:tcW w:w="2020" w:type="dxa"/>
          </w:tcPr>
          <w:p w14:paraId="7604FAE5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381A20B2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5D653018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0DF2E3FC" w14:textId="77777777" w:rsidR="006D270F" w:rsidRDefault="00000000">
            <w:r>
              <w:t>50.0</w:t>
            </w:r>
          </w:p>
        </w:tc>
      </w:tr>
      <w:tr w:rsidR="006D270F" w14:paraId="5BF10988" w14:textId="77777777">
        <w:tc>
          <w:tcPr>
            <w:tcW w:w="2020" w:type="dxa"/>
          </w:tcPr>
          <w:p w14:paraId="1DB6DE14" w14:textId="77777777" w:rsidR="006D270F" w:rsidRDefault="00000000">
            <w:r>
              <w:t>64SJ</w:t>
            </w:r>
          </w:p>
        </w:tc>
        <w:tc>
          <w:tcPr>
            <w:tcW w:w="2020" w:type="dxa"/>
          </w:tcPr>
          <w:p w14:paraId="0B725440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C16CA75" w14:textId="77777777" w:rsidR="006D270F" w:rsidRDefault="00000000">
            <w:r>
              <w:t>teren lasu</w:t>
            </w:r>
          </w:p>
        </w:tc>
        <w:tc>
          <w:tcPr>
            <w:tcW w:w="2020" w:type="dxa"/>
          </w:tcPr>
          <w:p w14:paraId="5161AE9D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2B749B26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370B9AD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068FF685" w14:textId="77777777" w:rsidR="006D270F" w:rsidRDefault="00000000">
            <w:r>
              <w:t>50.0</w:t>
            </w:r>
          </w:p>
        </w:tc>
      </w:tr>
      <w:tr w:rsidR="006D270F" w14:paraId="6BC156E7" w14:textId="77777777">
        <w:tc>
          <w:tcPr>
            <w:tcW w:w="2020" w:type="dxa"/>
          </w:tcPr>
          <w:p w14:paraId="49078F9B" w14:textId="77777777" w:rsidR="006D270F" w:rsidRDefault="00000000">
            <w:r>
              <w:t>65SJ - 66SJ</w:t>
            </w:r>
          </w:p>
        </w:tc>
        <w:tc>
          <w:tcPr>
            <w:tcW w:w="2020" w:type="dxa"/>
          </w:tcPr>
          <w:p w14:paraId="421D080C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ECA8CEC" w14:textId="77777777" w:rsidR="006D270F" w:rsidRDefault="006D270F"/>
        </w:tc>
        <w:tc>
          <w:tcPr>
            <w:tcW w:w="2020" w:type="dxa"/>
          </w:tcPr>
          <w:p w14:paraId="6B8D2E65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2239D1DA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1F346719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3863E7D3" w14:textId="77777777" w:rsidR="006D270F" w:rsidRDefault="00000000">
            <w:r>
              <w:t>30.0</w:t>
            </w:r>
          </w:p>
        </w:tc>
      </w:tr>
      <w:tr w:rsidR="006D270F" w14:paraId="79039BD8" w14:textId="77777777">
        <w:tc>
          <w:tcPr>
            <w:tcW w:w="2020" w:type="dxa"/>
          </w:tcPr>
          <w:p w14:paraId="732FC02B" w14:textId="77777777" w:rsidR="006D270F" w:rsidRDefault="00000000">
            <w:r>
              <w:t>67SJ - 69SJ</w:t>
            </w:r>
          </w:p>
        </w:tc>
        <w:tc>
          <w:tcPr>
            <w:tcW w:w="2020" w:type="dxa"/>
          </w:tcPr>
          <w:p w14:paraId="09EC3353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579BAD0" w14:textId="77777777" w:rsidR="006D270F" w:rsidRDefault="006D270F"/>
        </w:tc>
        <w:tc>
          <w:tcPr>
            <w:tcW w:w="2020" w:type="dxa"/>
          </w:tcPr>
          <w:p w14:paraId="6A009839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33DCBAAB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5F2048B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20A51AD8" w14:textId="77777777" w:rsidR="006D270F" w:rsidRDefault="00000000">
            <w:r>
              <w:t>50.0</w:t>
            </w:r>
          </w:p>
        </w:tc>
      </w:tr>
      <w:tr w:rsidR="006D270F" w14:paraId="048E0949" w14:textId="77777777">
        <w:tc>
          <w:tcPr>
            <w:tcW w:w="2020" w:type="dxa"/>
          </w:tcPr>
          <w:p w14:paraId="1A7EA355" w14:textId="77777777" w:rsidR="006D270F" w:rsidRDefault="00000000">
            <w:r>
              <w:t>70SJ</w:t>
            </w:r>
          </w:p>
        </w:tc>
        <w:tc>
          <w:tcPr>
            <w:tcW w:w="2020" w:type="dxa"/>
          </w:tcPr>
          <w:p w14:paraId="074CC315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6E4AFE2" w14:textId="77777777" w:rsidR="006D270F" w:rsidRDefault="00000000">
            <w:r>
              <w:t>teren zabudowy letniskowej lub rekreacji indywidualnej, teren zieleni naturalnej</w:t>
            </w:r>
          </w:p>
        </w:tc>
        <w:tc>
          <w:tcPr>
            <w:tcW w:w="2020" w:type="dxa"/>
          </w:tcPr>
          <w:p w14:paraId="2E3C2DDF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55B88366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295D385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68E06BA2" w14:textId="77777777" w:rsidR="006D270F" w:rsidRDefault="00000000">
            <w:r>
              <w:t>50.0</w:t>
            </w:r>
          </w:p>
        </w:tc>
      </w:tr>
      <w:tr w:rsidR="006D270F" w14:paraId="1D11D0DD" w14:textId="77777777">
        <w:tc>
          <w:tcPr>
            <w:tcW w:w="2020" w:type="dxa"/>
          </w:tcPr>
          <w:p w14:paraId="5806EA6B" w14:textId="77777777" w:rsidR="006D270F" w:rsidRDefault="00000000">
            <w:r>
              <w:t>71SJ - 73SJ</w:t>
            </w:r>
          </w:p>
        </w:tc>
        <w:tc>
          <w:tcPr>
            <w:tcW w:w="2020" w:type="dxa"/>
          </w:tcPr>
          <w:p w14:paraId="1C5BEDDB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DC09C04" w14:textId="77777777" w:rsidR="006D270F" w:rsidRDefault="00000000">
            <w:r>
              <w:t>teren zabudowy letniskowej lub rekreacji indywidualnej</w:t>
            </w:r>
          </w:p>
        </w:tc>
        <w:tc>
          <w:tcPr>
            <w:tcW w:w="2020" w:type="dxa"/>
          </w:tcPr>
          <w:p w14:paraId="312DF46F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4B071BE4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6AC5E44D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44D43C15" w14:textId="77777777" w:rsidR="006D270F" w:rsidRDefault="00000000">
            <w:r>
              <w:t>50.0</w:t>
            </w:r>
          </w:p>
        </w:tc>
      </w:tr>
      <w:tr w:rsidR="006D270F" w14:paraId="58C47C48" w14:textId="77777777">
        <w:tc>
          <w:tcPr>
            <w:tcW w:w="2020" w:type="dxa"/>
          </w:tcPr>
          <w:p w14:paraId="4F8682F4" w14:textId="77777777" w:rsidR="006D270F" w:rsidRDefault="00000000">
            <w:r>
              <w:t>74SJ</w:t>
            </w:r>
          </w:p>
        </w:tc>
        <w:tc>
          <w:tcPr>
            <w:tcW w:w="2020" w:type="dxa"/>
          </w:tcPr>
          <w:p w14:paraId="765AAE38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FDA838C" w14:textId="77777777" w:rsidR="006D270F" w:rsidRDefault="00000000">
            <w:r>
              <w:t>teren zabudowy letniskowej lub rekreacji indywidualnej, teren zieleni naturalnej</w:t>
            </w:r>
          </w:p>
        </w:tc>
        <w:tc>
          <w:tcPr>
            <w:tcW w:w="2020" w:type="dxa"/>
          </w:tcPr>
          <w:p w14:paraId="4CF5463C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7894445C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6B0F7215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4A9888CA" w14:textId="77777777" w:rsidR="006D270F" w:rsidRDefault="00000000">
            <w:r>
              <w:t>50.0</w:t>
            </w:r>
          </w:p>
        </w:tc>
      </w:tr>
      <w:tr w:rsidR="006D270F" w14:paraId="1894B8BD" w14:textId="77777777">
        <w:tc>
          <w:tcPr>
            <w:tcW w:w="2020" w:type="dxa"/>
          </w:tcPr>
          <w:p w14:paraId="04E0BA44" w14:textId="77777777" w:rsidR="006D270F" w:rsidRDefault="00000000">
            <w:r>
              <w:t>75SJ</w:t>
            </w:r>
          </w:p>
        </w:tc>
        <w:tc>
          <w:tcPr>
            <w:tcW w:w="2020" w:type="dxa"/>
          </w:tcPr>
          <w:p w14:paraId="3C566997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5A1DAA1C" w14:textId="77777777" w:rsidR="006D270F" w:rsidRDefault="00000000">
            <w:r>
              <w:t>teren zabudowy letniskowej lub rekreacji indywidualnej, teren lasu</w:t>
            </w:r>
          </w:p>
        </w:tc>
        <w:tc>
          <w:tcPr>
            <w:tcW w:w="2020" w:type="dxa"/>
          </w:tcPr>
          <w:p w14:paraId="3F13CF5C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7606D86E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7FA9F642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36593D62" w14:textId="77777777" w:rsidR="006D270F" w:rsidRDefault="00000000">
            <w:r>
              <w:t>50.0</w:t>
            </w:r>
          </w:p>
        </w:tc>
      </w:tr>
      <w:tr w:rsidR="006D270F" w14:paraId="142F0CB7" w14:textId="77777777">
        <w:tc>
          <w:tcPr>
            <w:tcW w:w="2020" w:type="dxa"/>
          </w:tcPr>
          <w:p w14:paraId="1C7FDFDD" w14:textId="77777777" w:rsidR="006D270F" w:rsidRDefault="00000000">
            <w:r>
              <w:t>76SJ - 79SJ</w:t>
            </w:r>
          </w:p>
        </w:tc>
        <w:tc>
          <w:tcPr>
            <w:tcW w:w="2020" w:type="dxa"/>
          </w:tcPr>
          <w:p w14:paraId="70BBD369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70AA50D6" w14:textId="77777777" w:rsidR="006D270F" w:rsidRDefault="006D270F"/>
        </w:tc>
        <w:tc>
          <w:tcPr>
            <w:tcW w:w="2020" w:type="dxa"/>
          </w:tcPr>
          <w:p w14:paraId="50EC1EF2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0D6C17D6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06DB3221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221ED71C" w14:textId="77777777" w:rsidR="006D270F" w:rsidRDefault="00000000">
            <w:r>
              <w:t>50.0</w:t>
            </w:r>
          </w:p>
        </w:tc>
      </w:tr>
      <w:tr w:rsidR="006D270F" w14:paraId="05B61F75" w14:textId="77777777">
        <w:tc>
          <w:tcPr>
            <w:tcW w:w="2020" w:type="dxa"/>
          </w:tcPr>
          <w:p w14:paraId="6C077D27" w14:textId="77777777" w:rsidR="006D270F" w:rsidRDefault="00000000">
            <w:r>
              <w:t>80SJ - 84SJ</w:t>
            </w:r>
          </w:p>
        </w:tc>
        <w:tc>
          <w:tcPr>
            <w:tcW w:w="2020" w:type="dxa"/>
          </w:tcPr>
          <w:p w14:paraId="7659359B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576A5FA3" w14:textId="77777777" w:rsidR="006D270F" w:rsidRDefault="00000000">
            <w:r>
              <w:t>teren zabudowy letniskowej lub rekreacji indywidualnej</w:t>
            </w:r>
          </w:p>
        </w:tc>
        <w:tc>
          <w:tcPr>
            <w:tcW w:w="2020" w:type="dxa"/>
          </w:tcPr>
          <w:p w14:paraId="26E3D273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0D0D3E47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501ADB9F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31683496" w14:textId="77777777" w:rsidR="006D270F" w:rsidRDefault="00000000">
            <w:r>
              <w:t>50.0</w:t>
            </w:r>
          </w:p>
        </w:tc>
      </w:tr>
      <w:tr w:rsidR="006D270F" w14:paraId="1090F4F3" w14:textId="77777777">
        <w:tc>
          <w:tcPr>
            <w:tcW w:w="2020" w:type="dxa"/>
          </w:tcPr>
          <w:p w14:paraId="36E1917D" w14:textId="77777777" w:rsidR="006D270F" w:rsidRDefault="00000000">
            <w:r>
              <w:t>85SJ - 89SJ</w:t>
            </w:r>
          </w:p>
        </w:tc>
        <w:tc>
          <w:tcPr>
            <w:tcW w:w="2020" w:type="dxa"/>
          </w:tcPr>
          <w:p w14:paraId="069734EA" w14:textId="77777777" w:rsidR="006D270F" w:rsidRDefault="00000000">
            <w:r>
              <w:t xml:space="preserve">teren zabudowy mieszkaniowej jednorodzinnej, teren usług, teren komunikacji, teren zieleni urządzonej, </w:t>
            </w:r>
            <w:r>
              <w:lastRenderedPageBreak/>
              <w:t>teren ogrodów działkowych, teren infrastruktury technicznej</w:t>
            </w:r>
          </w:p>
        </w:tc>
        <w:tc>
          <w:tcPr>
            <w:tcW w:w="2020" w:type="dxa"/>
          </w:tcPr>
          <w:p w14:paraId="71D5B9F0" w14:textId="77777777" w:rsidR="006D270F" w:rsidRDefault="006D270F"/>
        </w:tc>
        <w:tc>
          <w:tcPr>
            <w:tcW w:w="2020" w:type="dxa"/>
          </w:tcPr>
          <w:p w14:paraId="2F4B3096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7293C2D4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9A64524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6AB72EF2" w14:textId="77777777" w:rsidR="006D270F" w:rsidRDefault="00000000">
            <w:r>
              <w:t>50.0</w:t>
            </w:r>
          </w:p>
        </w:tc>
      </w:tr>
      <w:tr w:rsidR="006D270F" w14:paraId="31A5713E" w14:textId="77777777">
        <w:tc>
          <w:tcPr>
            <w:tcW w:w="2020" w:type="dxa"/>
          </w:tcPr>
          <w:p w14:paraId="2411CB7F" w14:textId="77777777" w:rsidR="006D270F" w:rsidRDefault="00000000">
            <w:r>
              <w:t>90SJ - 91SJ</w:t>
            </w:r>
          </w:p>
        </w:tc>
        <w:tc>
          <w:tcPr>
            <w:tcW w:w="2020" w:type="dxa"/>
          </w:tcPr>
          <w:p w14:paraId="59B889F9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1791F033" w14:textId="77777777" w:rsidR="006D270F" w:rsidRDefault="006D270F"/>
        </w:tc>
        <w:tc>
          <w:tcPr>
            <w:tcW w:w="2020" w:type="dxa"/>
          </w:tcPr>
          <w:p w14:paraId="54B886BA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4615823C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42320A85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14CA582D" w14:textId="77777777" w:rsidR="006D270F" w:rsidRDefault="00000000">
            <w:r>
              <w:t>30.0</w:t>
            </w:r>
          </w:p>
        </w:tc>
      </w:tr>
      <w:tr w:rsidR="006D270F" w14:paraId="023CD885" w14:textId="77777777">
        <w:tc>
          <w:tcPr>
            <w:tcW w:w="2020" w:type="dxa"/>
          </w:tcPr>
          <w:p w14:paraId="32F62886" w14:textId="77777777" w:rsidR="006D270F" w:rsidRDefault="00000000">
            <w:r>
              <w:t>92SJ</w:t>
            </w:r>
          </w:p>
        </w:tc>
        <w:tc>
          <w:tcPr>
            <w:tcW w:w="2020" w:type="dxa"/>
          </w:tcPr>
          <w:p w14:paraId="287D5DB8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C8128CB" w14:textId="77777777" w:rsidR="006D270F" w:rsidRDefault="00000000">
            <w:r>
              <w:t>teren zabudowy letniskowej lub rekreacji indywidualnej, teren zieleni naturalnej</w:t>
            </w:r>
          </w:p>
        </w:tc>
        <w:tc>
          <w:tcPr>
            <w:tcW w:w="2020" w:type="dxa"/>
          </w:tcPr>
          <w:p w14:paraId="3206E27E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4D2BC13B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2A0DCE3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1046ABE3" w14:textId="77777777" w:rsidR="006D270F" w:rsidRDefault="00000000">
            <w:r>
              <w:t>50.0</w:t>
            </w:r>
          </w:p>
        </w:tc>
      </w:tr>
      <w:tr w:rsidR="006D270F" w14:paraId="1D600CD2" w14:textId="77777777">
        <w:tc>
          <w:tcPr>
            <w:tcW w:w="2020" w:type="dxa"/>
          </w:tcPr>
          <w:p w14:paraId="734B0A81" w14:textId="77777777" w:rsidR="006D270F" w:rsidRDefault="00000000">
            <w:r>
              <w:t>93SJ</w:t>
            </w:r>
          </w:p>
        </w:tc>
        <w:tc>
          <w:tcPr>
            <w:tcW w:w="2020" w:type="dxa"/>
          </w:tcPr>
          <w:p w14:paraId="20DEECCE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32F61A5" w14:textId="77777777" w:rsidR="006D270F" w:rsidRDefault="00000000">
            <w:r>
              <w:t>teren lasu, teren wód, teren zabudowy letniskowej lub rekreacji indywidualnej, teren zieleni naturalnej</w:t>
            </w:r>
          </w:p>
        </w:tc>
        <w:tc>
          <w:tcPr>
            <w:tcW w:w="2020" w:type="dxa"/>
          </w:tcPr>
          <w:p w14:paraId="6BC1C35E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0370D17B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1A21178E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02915B16" w14:textId="77777777" w:rsidR="006D270F" w:rsidRDefault="00000000">
            <w:r>
              <w:t>50.0</w:t>
            </w:r>
          </w:p>
        </w:tc>
      </w:tr>
      <w:tr w:rsidR="006D270F" w14:paraId="0BE8A522" w14:textId="77777777">
        <w:tc>
          <w:tcPr>
            <w:tcW w:w="2020" w:type="dxa"/>
          </w:tcPr>
          <w:p w14:paraId="08D8A61E" w14:textId="77777777" w:rsidR="006D270F" w:rsidRDefault="00000000">
            <w:r>
              <w:t>94SJ</w:t>
            </w:r>
          </w:p>
        </w:tc>
        <w:tc>
          <w:tcPr>
            <w:tcW w:w="2020" w:type="dxa"/>
          </w:tcPr>
          <w:p w14:paraId="7A697E7F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C26D7C8" w14:textId="77777777" w:rsidR="006D270F" w:rsidRDefault="00000000">
            <w:r>
              <w:t>teren lasu, teren zieleni naturalnej</w:t>
            </w:r>
          </w:p>
        </w:tc>
        <w:tc>
          <w:tcPr>
            <w:tcW w:w="2020" w:type="dxa"/>
          </w:tcPr>
          <w:p w14:paraId="3930E10F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2336C847" w14:textId="77777777" w:rsidR="006D270F" w:rsidRDefault="00000000">
            <w:r>
              <w:t>30.0</w:t>
            </w:r>
          </w:p>
        </w:tc>
        <w:tc>
          <w:tcPr>
            <w:tcW w:w="2020" w:type="dxa"/>
          </w:tcPr>
          <w:p w14:paraId="07AE1EBE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3DDE156C" w14:textId="77777777" w:rsidR="006D270F" w:rsidRDefault="00000000">
            <w:r>
              <w:t>50.0</w:t>
            </w:r>
          </w:p>
        </w:tc>
      </w:tr>
      <w:tr w:rsidR="006D270F" w14:paraId="28EBC6A0" w14:textId="77777777">
        <w:tc>
          <w:tcPr>
            <w:tcW w:w="2020" w:type="dxa"/>
          </w:tcPr>
          <w:p w14:paraId="7713B51B" w14:textId="77777777" w:rsidR="006D270F" w:rsidRDefault="00000000">
            <w:r>
              <w:t>95SJ</w:t>
            </w:r>
          </w:p>
        </w:tc>
        <w:tc>
          <w:tcPr>
            <w:tcW w:w="2020" w:type="dxa"/>
          </w:tcPr>
          <w:p w14:paraId="4A17D002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E93B8AB" w14:textId="77777777" w:rsidR="006D270F" w:rsidRDefault="00000000">
            <w:r>
              <w:t>teren lasu, teren wód, teren zabudowy letniskowej lub rekreacji indywidualnej, teren zieleni naturalnej</w:t>
            </w:r>
          </w:p>
        </w:tc>
        <w:tc>
          <w:tcPr>
            <w:tcW w:w="2020" w:type="dxa"/>
          </w:tcPr>
          <w:p w14:paraId="542026BA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707A86A8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78CDA1D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61984068" w14:textId="77777777" w:rsidR="006D270F" w:rsidRDefault="00000000">
            <w:r>
              <w:t>50.0</w:t>
            </w:r>
          </w:p>
        </w:tc>
      </w:tr>
      <w:tr w:rsidR="006D270F" w14:paraId="01FFFDA7" w14:textId="77777777">
        <w:tc>
          <w:tcPr>
            <w:tcW w:w="2020" w:type="dxa"/>
          </w:tcPr>
          <w:p w14:paraId="782FB0BA" w14:textId="77777777" w:rsidR="006D270F" w:rsidRDefault="00000000">
            <w:r>
              <w:t>96SJ</w:t>
            </w:r>
          </w:p>
        </w:tc>
        <w:tc>
          <w:tcPr>
            <w:tcW w:w="2020" w:type="dxa"/>
          </w:tcPr>
          <w:p w14:paraId="589BD025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C8D0FF4" w14:textId="77777777" w:rsidR="006D270F" w:rsidRDefault="006D270F"/>
        </w:tc>
        <w:tc>
          <w:tcPr>
            <w:tcW w:w="2020" w:type="dxa"/>
          </w:tcPr>
          <w:p w14:paraId="7AA9EEC9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643A8BA1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50B8E02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1753B97F" w14:textId="77777777" w:rsidR="006D270F" w:rsidRDefault="00000000">
            <w:r>
              <w:t>50.0</w:t>
            </w:r>
          </w:p>
        </w:tc>
      </w:tr>
      <w:tr w:rsidR="006D270F" w14:paraId="2E60FC43" w14:textId="77777777">
        <w:tc>
          <w:tcPr>
            <w:tcW w:w="2020" w:type="dxa"/>
          </w:tcPr>
          <w:p w14:paraId="54B2B234" w14:textId="77777777" w:rsidR="006D270F" w:rsidRDefault="00000000">
            <w:r>
              <w:t>97SJ</w:t>
            </w:r>
          </w:p>
        </w:tc>
        <w:tc>
          <w:tcPr>
            <w:tcW w:w="2020" w:type="dxa"/>
          </w:tcPr>
          <w:p w14:paraId="666B5A1E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F6D30F4" w14:textId="77777777" w:rsidR="006D270F" w:rsidRDefault="00000000">
            <w:r>
              <w:t>teren zabudowy letniskowej lub rekreacji indywidualnej</w:t>
            </w:r>
          </w:p>
        </w:tc>
        <w:tc>
          <w:tcPr>
            <w:tcW w:w="2020" w:type="dxa"/>
          </w:tcPr>
          <w:p w14:paraId="5AFBC460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07A97883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0B80E0B5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6A392C2F" w14:textId="77777777" w:rsidR="006D270F" w:rsidRDefault="00000000">
            <w:r>
              <w:t>50.0</w:t>
            </w:r>
          </w:p>
        </w:tc>
      </w:tr>
      <w:tr w:rsidR="006D270F" w14:paraId="08D49590" w14:textId="77777777">
        <w:tc>
          <w:tcPr>
            <w:tcW w:w="2020" w:type="dxa"/>
          </w:tcPr>
          <w:p w14:paraId="59BA7379" w14:textId="77777777" w:rsidR="006D270F" w:rsidRDefault="00000000">
            <w:r>
              <w:t>98SJ</w:t>
            </w:r>
          </w:p>
        </w:tc>
        <w:tc>
          <w:tcPr>
            <w:tcW w:w="2020" w:type="dxa"/>
          </w:tcPr>
          <w:p w14:paraId="60ECE0B1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7A74CA2D" w14:textId="77777777" w:rsidR="006D270F" w:rsidRDefault="00000000">
            <w:r>
              <w:t>teren lasu</w:t>
            </w:r>
          </w:p>
        </w:tc>
        <w:tc>
          <w:tcPr>
            <w:tcW w:w="2020" w:type="dxa"/>
          </w:tcPr>
          <w:p w14:paraId="6D7D256B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75116A7C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82F178D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01A7437C" w14:textId="77777777" w:rsidR="006D270F" w:rsidRDefault="00000000">
            <w:r>
              <w:t>30.0</w:t>
            </w:r>
          </w:p>
        </w:tc>
      </w:tr>
      <w:tr w:rsidR="006D270F" w14:paraId="126CDAD8" w14:textId="77777777">
        <w:tc>
          <w:tcPr>
            <w:tcW w:w="2020" w:type="dxa"/>
          </w:tcPr>
          <w:p w14:paraId="5E7A5A8D" w14:textId="77777777" w:rsidR="006D270F" w:rsidRDefault="00000000">
            <w:r>
              <w:t>99SJ</w:t>
            </w:r>
          </w:p>
        </w:tc>
        <w:tc>
          <w:tcPr>
            <w:tcW w:w="2020" w:type="dxa"/>
          </w:tcPr>
          <w:p w14:paraId="16F0C322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D7A9A5D" w14:textId="77777777" w:rsidR="006D270F" w:rsidRDefault="00000000">
            <w:r>
              <w:t>teren zieleni naturalnej</w:t>
            </w:r>
          </w:p>
        </w:tc>
        <w:tc>
          <w:tcPr>
            <w:tcW w:w="2020" w:type="dxa"/>
          </w:tcPr>
          <w:p w14:paraId="53809F4D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086C2BB0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8D4A2D4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50777914" w14:textId="77777777" w:rsidR="006D270F" w:rsidRDefault="00000000">
            <w:r>
              <w:t>30.0</w:t>
            </w:r>
          </w:p>
        </w:tc>
      </w:tr>
      <w:tr w:rsidR="006D270F" w14:paraId="34D907F1" w14:textId="77777777">
        <w:tc>
          <w:tcPr>
            <w:tcW w:w="2020" w:type="dxa"/>
          </w:tcPr>
          <w:p w14:paraId="75145D7E" w14:textId="77777777" w:rsidR="006D270F" w:rsidRDefault="00000000">
            <w:r>
              <w:t>100SJ - 101SJ</w:t>
            </w:r>
          </w:p>
        </w:tc>
        <w:tc>
          <w:tcPr>
            <w:tcW w:w="2020" w:type="dxa"/>
          </w:tcPr>
          <w:p w14:paraId="2953A07D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8409CAD" w14:textId="77777777" w:rsidR="006D270F" w:rsidRDefault="006D270F"/>
        </w:tc>
        <w:tc>
          <w:tcPr>
            <w:tcW w:w="2020" w:type="dxa"/>
          </w:tcPr>
          <w:p w14:paraId="31C75458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46FB6FFC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7040358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300116EB" w14:textId="77777777" w:rsidR="006D270F" w:rsidRDefault="00000000">
            <w:r>
              <w:t>50.0</w:t>
            </w:r>
          </w:p>
        </w:tc>
      </w:tr>
      <w:tr w:rsidR="006D270F" w14:paraId="67F5D312" w14:textId="77777777">
        <w:tc>
          <w:tcPr>
            <w:tcW w:w="2020" w:type="dxa"/>
          </w:tcPr>
          <w:p w14:paraId="051288D6" w14:textId="77777777" w:rsidR="006D270F" w:rsidRDefault="00000000">
            <w:r>
              <w:t>102SJ</w:t>
            </w:r>
          </w:p>
        </w:tc>
        <w:tc>
          <w:tcPr>
            <w:tcW w:w="2020" w:type="dxa"/>
          </w:tcPr>
          <w:p w14:paraId="33183CE1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3E453FD" w14:textId="77777777" w:rsidR="006D270F" w:rsidRDefault="006D270F"/>
        </w:tc>
        <w:tc>
          <w:tcPr>
            <w:tcW w:w="2020" w:type="dxa"/>
          </w:tcPr>
          <w:p w14:paraId="2976D8FE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4F6F5812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7D929589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7B7F914B" w14:textId="77777777" w:rsidR="006D270F" w:rsidRDefault="00000000">
            <w:r>
              <w:t>30.0</w:t>
            </w:r>
          </w:p>
        </w:tc>
      </w:tr>
      <w:tr w:rsidR="006D270F" w14:paraId="5656DABF" w14:textId="77777777">
        <w:tc>
          <w:tcPr>
            <w:tcW w:w="2020" w:type="dxa"/>
          </w:tcPr>
          <w:p w14:paraId="5CAF37DF" w14:textId="77777777" w:rsidR="006D270F" w:rsidRDefault="00000000">
            <w:r>
              <w:t>103SJ</w:t>
            </w:r>
          </w:p>
        </w:tc>
        <w:tc>
          <w:tcPr>
            <w:tcW w:w="2020" w:type="dxa"/>
          </w:tcPr>
          <w:p w14:paraId="48FF5A26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732527A" w14:textId="77777777" w:rsidR="006D270F" w:rsidRDefault="006D270F"/>
        </w:tc>
        <w:tc>
          <w:tcPr>
            <w:tcW w:w="2020" w:type="dxa"/>
          </w:tcPr>
          <w:p w14:paraId="3092D0A9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0B5BC208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5A2F7031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68EFE5FC" w14:textId="77777777" w:rsidR="006D270F" w:rsidRDefault="00000000">
            <w:r>
              <w:t>50.0</w:t>
            </w:r>
          </w:p>
        </w:tc>
      </w:tr>
      <w:tr w:rsidR="006D270F" w14:paraId="6A113553" w14:textId="77777777">
        <w:tc>
          <w:tcPr>
            <w:tcW w:w="2020" w:type="dxa"/>
          </w:tcPr>
          <w:p w14:paraId="5D12C84C" w14:textId="77777777" w:rsidR="006D270F" w:rsidRDefault="00000000">
            <w:r>
              <w:t>104SJ</w:t>
            </w:r>
          </w:p>
        </w:tc>
        <w:tc>
          <w:tcPr>
            <w:tcW w:w="2020" w:type="dxa"/>
          </w:tcPr>
          <w:p w14:paraId="349AEF91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6E54CFE" w14:textId="77777777" w:rsidR="006D270F" w:rsidRDefault="00000000">
            <w:r>
              <w:t>teren zabudowy letniskowej lub rekreacji indywidualnej</w:t>
            </w:r>
          </w:p>
        </w:tc>
        <w:tc>
          <w:tcPr>
            <w:tcW w:w="2020" w:type="dxa"/>
          </w:tcPr>
          <w:p w14:paraId="15C77269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1F7CDA39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13CC7967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265A1CD7" w14:textId="77777777" w:rsidR="006D270F" w:rsidRDefault="00000000">
            <w:r>
              <w:t>50.0</w:t>
            </w:r>
          </w:p>
        </w:tc>
      </w:tr>
      <w:tr w:rsidR="006D270F" w14:paraId="148DAEDF" w14:textId="77777777">
        <w:tc>
          <w:tcPr>
            <w:tcW w:w="2020" w:type="dxa"/>
          </w:tcPr>
          <w:p w14:paraId="3137AD76" w14:textId="77777777" w:rsidR="006D270F" w:rsidRDefault="00000000">
            <w:r>
              <w:t>105SJ</w:t>
            </w:r>
          </w:p>
        </w:tc>
        <w:tc>
          <w:tcPr>
            <w:tcW w:w="2020" w:type="dxa"/>
          </w:tcPr>
          <w:p w14:paraId="40064875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C167A02" w14:textId="77777777" w:rsidR="006D270F" w:rsidRDefault="006D270F"/>
        </w:tc>
        <w:tc>
          <w:tcPr>
            <w:tcW w:w="2020" w:type="dxa"/>
          </w:tcPr>
          <w:p w14:paraId="15537FD6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3F5BF7CE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463E631E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626D4219" w14:textId="77777777" w:rsidR="006D270F" w:rsidRDefault="00000000">
            <w:r>
              <w:t>30.0</w:t>
            </w:r>
          </w:p>
        </w:tc>
      </w:tr>
      <w:tr w:rsidR="006D270F" w14:paraId="64B8877A" w14:textId="77777777">
        <w:tc>
          <w:tcPr>
            <w:tcW w:w="2020" w:type="dxa"/>
          </w:tcPr>
          <w:p w14:paraId="1A7A692C" w14:textId="77777777" w:rsidR="006D270F" w:rsidRDefault="00000000">
            <w:r>
              <w:t>106SJ</w:t>
            </w:r>
          </w:p>
        </w:tc>
        <w:tc>
          <w:tcPr>
            <w:tcW w:w="2020" w:type="dxa"/>
          </w:tcPr>
          <w:p w14:paraId="65216D63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E6E55D7" w14:textId="77777777" w:rsidR="006D270F" w:rsidRDefault="00000000">
            <w:r>
              <w:t>teren zabudowy letniskowej lub rekreacji indywidualnej</w:t>
            </w:r>
          </w:p>
        </w:tc>
        <w:tc>
          <w:tcPr>
            <w:tcW w:w="2020" w:type="dxa"/>
          </w:tcPr>
          <w:p w14:paraId="79E00200" w14:textId="77777777" w:rsidR="006D270F" w:rsidRDefault="00000000">
            <w:r>
              <w:t>1.2</w:t>
            </w:r>
          </w:p>
        </w:tc>
        <w:tc>
          <w:tcPr>
            <w:tcW w:w="2020" w:type="dxa"/>
          </w:tcPr>
          <w:p w14:paraId="21B9C598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6EDE1AFA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59BDE2F4" w14:textId="77777777" w:rsidR="006D270F" w:rsidRDefault="00000000">
            <w:r>
              <w:t>50.0</w:t>
            </w:r>
          </w:p>
        </w:tc>
      </w:tr>
      <w:tr w:rsidR="006D270F" w14:paraId="29B77FCA" w14:textId="77777777">
        <w:tc>
          <w:tcPr>
            <w:tcW w:w="2020" w:type="dxa"/>
          </w:tcPr>
          <w:p w14:paraId="16322F2F" w14:textId="77777777" w:rsidR="006D270F" w:rsidRDefault="00000000">
            <w:r>
              <w:t>107SJ</w:t>
            </w:r>
          </w:p>
        </w:tc>
        <w:tc>
          <w:tcPr>
            <w:tcW w:w="2020" w:type="dxa"/>
          </w:tcPr>
          <w:p w14:paraId="1E48EC14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E95721C" w14:textId="77777777" w:rsidR="006D270F" w:rsidRDefault="006D270F"/>
        </w:tc>
        <w:tc>
          <w:tcPr>
            <w:tcW w:w="2020" w:type="dxa"/>
          </w:tcPr>
          <w:p w14:paraId="76479ADF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340D6336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00A3CE63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27314F2F" w14:textId="77777777" w:rsidR="006D270F" w:rsidRDefault="00000000">
            <w:r>
              <w:t>30.0</w:t>
            </w:r>
          </w:p>
        </w:tc>
      </w:tr>
      <w:tr w:rsidR="006D270F" w14:paraId="42AF47BE" w14:textId="77777777">
        <w:tc>
          <w:tcPr>
            <w:tcW w:w="2020" w:type="dxa"/>
          </w:tcPr>
          <w:p w14:paraId="7FAE32D2" w14:textId="77777777" w:rsidR="006D270F" w:rsidRDefault="00000000">
            <w:r>
              <w:t>108SJ - 109SJ</w:t>
            </w:r>
          </w:p>
        </w:tc>
        <w:tc>
          <w:tcPr>
            <w:tcW w:w="2020" w:type="dxa"/>
          </w:tcPr>
          <w:p w14:paraId="58E0A0F4" w14:textId="77777777" w:rsidR="006D270F" w:rsidRDefault="00000000">
            <w:r>
              <w:t>teren zabudowy mieszkaniowej jednorodzinnej, 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C8BA036" w14:textId="77777777" w:rsidR="006D270F" w:rsidRDefault="00000000">
            <w:r>
              <w:t>teren lasu</w:t>
            </w:r>
          </w:p>
        </w:tc>
        <w:tc>
          <w:tcPr>
            <w:tcW w:w="2020" w:type="dxa"/>
          </w:tcPr>
          <w:p w14:paraId="538DFCDA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092A0ABE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CEAE2CE" w14:textId="77777777" w:rsidR="006D270F" w:rsidRDefault="00000000">
            <w:r>
              <w:t>14.0</w:t>
            </w:r>
          </w:p>
        </w:tc>
        <w:tc>
          <w:tcPr>
            <w:tcW w:w="2020" w:type="dxa"/>
          </w:tcPr>
          <w:p w14:paraId="4A0BD320" w14:textId="77777777" w:rsidR="006D270F" w:rsidRDefault="00000000">
            <w:r>
              <w:t>30.0</w:t>
            </w:r>
          </w:p>
        </w:tc>
      </w:tr>
    </w:tbl>
    <w:p w14:paraId="59602B0C" w14:textId="77777777" w:rsidR="006D270F" w:rsidRDefault="006D270F"/>
    <w:p w14:paraId="59606232" w14:textId="77777777" w:rsidR="006D270F" w:rsidRDefault="00000000">
      <w:r>
        <w:rPr>
          <w:b/>
        </w:rPr>
        <w:t>Zestawienie gminnych standardów urbanistycznych dla strefy SZ</w:t>
      </w:r>
    </w:p>
    <w:tbl>
      <w:tblPr>
        <w:tblW w:w="5000" w:type="pct"/>
        <w:tblBorders>
          <w:top w:val="single" w:sz="6" w:space="0" w:color="000000"/>
          <w:left w:val="nil"/>
          <w:bottom w:val="single" w:sz="6" w:space="0" w:color="000000"/>
          <w:right w:val="nil"/>
          <w:insideH w:val="single" w:sz="6" w:space="0" w:color="000000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4966"/>
        <w:gridCol w:w="2030"/>
        <w:gridCol w:w="1472"/>
        <w:gridCol w:w="1472"/>
        <w:gridCol w:w="1472"/>
        <w:gridCol w:w="1472"/>
      </w:tblGrid>
      <w:tr w:rsidR="006D270F" w14:paraId="6E23B541" w14:textId="77777777">
        <w:tc>
          <w:tcPr>
            <w:tcW w:w="850" w:type="dxa"/>
          </w:tcPr>
          <w:p w14:paraId="61A3F526" w14:textId="77777777" w:rsidR="006D270F" w:rsidRDefault="00000000">
            <w:r>
              <w:rPr>
                <w:b/>
                <w:sz w:val="10"/>
              </w:rPr>
              <w:t>Oznaczenie</w:t>
            </w:r>
          </w:p>
        </w:tc>
        <w:tc>
          <w:tcPr>
            <w:tcW w:w="7063" w:type="dxa"/>
          </w:tcPr>
          <w:p w14:paraId="6A009C9A" w14:textId="77777777" w:rsidR="006D270F" w:rsidRDefault="00000000">
            <w:r>
              <w:rPr>
                <w:b/>
                <w:sz w:val="10"/>
              </w:rPr>
              <w:t>Profil podstawowy strefy</w:t>
            </w:r>
          </w:p>
        </w:tc>
        <w:tc>
          <w:tcPr>
            <w:tcW w:w="2825" w:type="dxa"/>
          </w:tcPr>
          <w:p w14:paraId="3484AC11" w14:textId="77777777" w:rsidR="006D270F" w:rsidRDefault="00000000">
            <w:r>
              <w:rPr>
                <w:b/>
                <w:sz w:val="10"/>
              </w:rPr>
              <w:t>Profil dodatkowy strefy</w:t>
            </w:r>
          </w:p>
        </w:tc>
        <w:tc>
          <w:tcPr>
            <w:tcW w:w="850" w:type="dxa"/>
          </w:tcPr>
          <w:p w14:paraId="60C9E622" w14:textId="77777777" w:rsidR="006D270F" w:rsidRDefault="00000000">
            <w:r>
              <w:rPr>
                <w:b/>
                <w:sz w:val="10"/>
              </w:rPr>
              <w:t>Maksymalna nadziemna Intensywność Zabudowy</w:t>
            </w:r>
          </w:p>
        </w:tc>
        <w:tc>
          <w:tcPr>
            <w:tcW w:w="850" w:type="dxa"/>
          </w:tcPr>
          <w:p w14:paraId="3C8E9E03" w14:textId="77777777" w:rsidR="006D270F" w:rsidRDefault="00000000">
            <w:r>
              <w:rPr>
                <w:b/>
                <w:sz w:val="10"/>
              </w:rPr>
              <w:t>Maksymalny udział powierzchni zabudowy</w:t>
            </w:r>
          </w:p>
        </w:tc>
        <w:tc>
          <w:tcPr>
            <w:tcW w:w="850" w:type="dxa"/>
          </w:tcPr>
          <w:p w14:paraId="4650B600" w14:textId="77777777" w:rsidR="006D270F" w:rsidRDefault="00000000">
            <w:r>
              <w:rPr>
                <w:b/>
                <w:sz w:val="10"/>
              </w:rPr>
              <w:t>Maksymalna wysokość zabudowy</w:t>
            </w:r>
          </w:p>
        </w:tc>
        <w:tc>
          <w:tcPr>
            <w:tcW w:w="850" w:type="dxa"/>
          </w:tcPr>
          <w:p w14:paraId="216300D5" w14:textId="77777777" w:rsidR="006D270F" w:rsidRDefault="00000000">
            <w:r>
              <w:rPr>
                <w:b/>
                <w:sz w:val="10"/>
              </w:rPr>
              <w:t>Minimalny udział powierzchni biologicznie czynnej</w:t>
            </w:r>
          </w:p>
        </w:tc>
      </w:tr>
      <w:tr w:rsidR="006D270F" w14:paraId="3798DCC4" w14:textId="77777777">
        <w:tc>
          <w:tcPr>
            <w:tcW w:w="2020" w:type="dxa"/>
          </w:tcPr>
          <w:p w14:paraId="6AED828F" w14:textId="77777777" w:rsidR="006D270F" w:rsidRDefault="00000000">
            <w:r>
              <w:t>1SZ</w:t>
            </w:r>
          </w:p>
        </w:tc>
        <w:tc>
          <w:tcPr>
            <w:tcW w:w="2020" w:type="dxa"/>
          </w:tcPr>
          <w:p w14:paraId="34B6A335" w14:textId="77777777" w:rsidR="006D270F" w:rsidRDefault="00000000">
            <w:r>
              <w:t xml:space="preserve">teren zabudowy zagrodowej, teren produkcji w gospodarstwach rolnych, teren akwakultury i obsługi rybactwa, teren komunikacji, teren zieleni urządzonej, teren ogrodów działkowych, teren infrastruktury </w:t>
            </w:r>
            <w:r>
              <w:lastRenderedPageBreak/>
              <w:t>technicznej</w:t>
            </w:r>
          </w:p>
        </w:tc>
        <w:tc>
          <w:tcPr>
            <w:tcW w:w="2020" w:type="dxa"/>
          </w:tcPr>
          <w:p w14:paraId="5D9FFA73" w14:textId="77777777" w:rsidR="006D270F" w:rsidRDefault="00000000">
            <w:r>
              <w:lastRenderedPageBreak/>
              <w:t>teren lasu, teren usług</w:t>
            </w:r>
          </w:p>
        </w:tc>
        <w:tc>
          <w:tcPr>
            <w:tcW w:w="2020" w:type="dxa"/>
          </w:tcPr>
          <w:p w14:paraId="5D57F195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11DBB8E0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5501163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5BB7DCA7" w14:textId="77777777" w:rsidR="006D270F" w:rsidRDefault="00000000">
            <w:r>
              <w:t>30.0</w:t>
            </w:r>
          </w:p>
        </w:tc>
      </w:tr>
      <w:tr w:rsidR="006D270F" w14:paraId="606E6232" w14:textId="77777777">
        <w:tc>
          <w:tcPr>
            <w:tcW w:w="2020" w:type="dxa"/>
          </w:tcPr>
          <w:p w14:paraId="7E5A2CD5" w14:textId="77777777" w:rsidR="006D270F" w:rsidRDefault="00000000">
            <w:r>
              <w:t>2SZ - 38SZ</w:t>
            </w:r>
          </w:p>
        </w:tc>
        <w:tc>
          <w:tcPr>
            <w:tcW w:w="2020" w:type="dxa"/>
          </w:tcPr>
          <w:p w14:paraId="6476DB37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EC4C64A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1DF7E1A5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49984BD6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72A222DC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5120551F" w14:textId="77777777" w:rsidR="006D270F" w:rsidRDefault="00000000">
            <w:r>
              <w:t>30.0</w:t>
            </w:r>
          </w:p>
        </w:tc>
      </w:tr>
      <w:tr w:rsidR="006D270F" w14:paraId="4A4B1AE5" w14:textId="77777777">
        <w:tc>
          <w:tcPr>
            <w:tcW w:w="2020" w:type="dxa"/>
          </w:tcPr>
          <w:p w14:paraId="05BA1380" w14:textId="77777777" w:rsidR="006D270F" w:rsidRDefault="00000000">
            <w:r>
              <w:t>39SZ</w:t>
            </w:r>
          </w:p>
        </w:tc>
        <w:tc>
          <w:tcPr>
            <w:tcW w:w="2020" w:type="dxa"/>
          </w:tcPr>
          <w:p w14:paraId="4E8AC83A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D3031C9" w14:textId="77777777" w:rsidR="006D270F" w:rsidRDefault="00000000">
            <w:r>
              <w:t>teren lasu, teren zieleni naturalnej, teren usług</w:t>
            </w:r>
          </w:p>
        </w:tc>
        <w:tc>
          <w:tcPr>
            <w:tcW w:w="2020" w:type="dxa"/>
          </w:tcPr>
          <w:p w14:paraId="7CF2C841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08F95676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60768F42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3F62BF21" w14:textId="77777777" w:rsidR="006D270F" w:rsidRDefault="00000000">
            <w:r>
              <w:t>30.0</w:t>
            </w:r>
          </w:p>
        </w:tc>
      </w:tr>
      <w:tr w:rsidR="006D270F" w14:paraId="3A035188" w14:textId="77777777">
        <w:tc>
          <w:tcPr>
            <w:tcW w:w="2020" w:type="dxa"/>
          </w:tcPr>
          <w:p w14:paraId="3E53AF17" w14:textId="77777777" w:rsidR="006D270F" w:rsidRDefault="00000000">
            <w:r>
              <w:t>40SZ - 71SZ</w:t>
            </w:r>
          </w:p>
        </w:tc>
        <w:tc>
          <w:tcPr>
            <w:tcW w:w="2020" w:type="dxa"/>
          </w:tcPr>
          <w:p w14:paraId="2B70CE6A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1AB6FCF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48ED0D9F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49307A28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63CB31DC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0544C341" w14:textId="77777777" w:rsidR="006D270F" w:rsidRDefault="00000000">
            <w:r>
              <w:t>30.0</w:t>
            </w:r>
          </w:p>
        </w:tc>
      </w:tr>
      <w:tr w:rsidR="006D270F" w14:paraId="05A97D4A" w14:textId="77777777">
        <w:tc>
          <w:tcPr>
            <w:tcW w:w="2020" w:type="dxa"/>
          </w:tcPr>
          <w:p w14:paraId="2C5B9BBC" w14:textId="77777777" w:rsidR="006D270F" w:rsidRDefault="00000000">
            <w:r>
              <w:t>72SZ</w:t>
            </w:r>
          </w:p>
        </w:tc>
        <w:tc>
          <w:tcPr>
            <w:tcW w:w="2020" w:type="dxa"/>
          </w:tcPr>
          <w:p w14:paraId="51724028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714159A" w14:textId="77777777" w:rsidR="006D270F" w:rsidRDefault="00000000">
            <w:r>
              <w:t>teren lasu, teren usług</w:t>
            </w:r>
          </w:p>
        </w:tc>
        <w:tc>
          <w:tcPr>
            <w:tcW w:w="2020" w:type="dxa"/>
          </w:tcPr>
          <w:p w14:paraId="488D6AF8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744D8482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5CE155F4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4BAB4CAE" w14:textId="77777777" w:rsidR="006D270F" w:rsidRDefault="00000000">
            <w:r>
              <w:t>30.0</w:t>
            </w:r>
          </w:p>
        </w:tc>
      </w:tr>
      <w:tr w:rsidR="006D270F" w14:paraId="57719FBF" w14:textId="77777777">
        <w:tc>
          <w:tcPr>
            <w:tcW w:w="2020" w:type="dxa"/>
          </w:tcPr>
          <w:p w14:paraId="52383DB3" w14:textId="77777777" w:rsidR="006D270F" w:rsidRDefault="00000000">
            <w:r>
              <w:t>73SZ - 116SZ</w:t>
            </w:r>
          </w:p>
        </w:tc>
        <w:tc>
          <w:tcPr>
            <w:tcW w:w="2020" w:type="dxa"/>
          </w:tcPr>
          <w:p w14:paraId="52A3D03F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7178E104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455D5861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291459E1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0CC8E203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11933554" w14:textId="77777777" w:rsidR="006D270F" w:rsidRDefault="00000000">
            <w:r>
              <w:t>30.0</w:t>
            </w:r>
          </w:p>
        </w:tc>
      </w:tr>
      <w:tr w:rsidR="006D270F" w14:paraId="2A8C2FA1" w14:textId="77777777">
        <w:tc>
          <w:tcPr>
            <w:tcW w:w="2020" w:type="dxa"/>
          </w:tcPr>
          <w:p w14:paraId="3D0A401F" w14:textId="77777777" w:rsidR="006D270F" w:rsidRDefault="00000000">
            <w:r>
              <w:t>117SZ</w:t>
            </w:r>
          </w:p>
        </w:tc>
        <w:tc>
          <w:tcPr>
            <w:tcW w:w="2020" w:type="dxa"/>
          </w:tcPr>
          <w:p w14:paraId="4D4AC804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8E82ABA" w14:textId="77777777" w:rsidR="006D270F" w:rsidRDefault="00000000">
            <w:r>
              <w:t>teren lasu, teren usług</w:t>
            </w:r>
          </w:p>
        </w:tc>
        <w:tc>
          <w:tcPr>
            <w:tcW w:w="2020" w:type="dxa"/>
          </w:tcPr>
          <w:p w14:paraId="0DBC0348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00D68F3E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4241E5D6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751B11F1" w14:textId="77777777" w:rsidR="006D270F" w:rsidRDefault="00000000">
            <w:r>
              <w:t>30.0</w:t>
            </w:r>
          </w:p>
        </w:tc>
      </w:tr>
      <w:tr w:rsidR="006D270F" w14:paraId="49C53148" w14:textId="77777777">
        <w:tc>
          <w:tcPr>
            <w:tcW w:w="2020" w:type="dxa"/>
          </w:tcPr>
          <w:p w14:paraId="5F0C0EAD" w14:textId="77777777" w:rsidR="006D270F" w:rsidRDefault="00000000">
            <w:r>
              <w:t>118SZ - 138SZ</w:t>
            </w:r>
          </w:p>
        </w:tc>
        <w:tc>
          <w:tcPr>
            <w:tcW w:w="2020" w:type="dxa"/>
          </w:tcPr>
          <w:p w14:paraId="6C9BDEDB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2C179DC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436CC1F7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3E5A00CA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1DDD19FB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463A686E" w14:textId="77777777" w:rsidR="006D270F" w:rsidRDefault="00000000">
            <w:r>
              <w:t>30.0</w:t>
            </w:r>
          </w:p>
        </w:tc>
      </w:tr>
      <w:tr w:rsidR="006D270F" w14:paraId="11C5DDCA" w14:textId="77777777">
        <w:tc>
          <w:tcPr>
            <w:tcW w:w="2020" w:type="dxa"/>
          </w:tcPr>
          <w:p w14:paraId="2D007185" w14:textId="77777777" w:rsidR="006D270F" w:rsidRDefault="00000000">
            <w:r>
              <w:t>139SZ</w:t>
            </w:r>
          </w:p>
        </w:tc>
        <w:tc>
          <w:tcPr>
            <w:tcW w:w="2020" w:type="dxa"/>
          </w:tcPr>
          <w:p w14:paraId="050FD768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BC76D53" w14:textId="77777777" w:rsidR="006D270F" w:rsidRDefault="00000000">
            <w:r>
              <w:t>teren lasu, teren usług</w:t>
            </w:r>
          </w:p>
        </w:tc>
        <w:tc>
          <w:tcPr>
            <w:tcW w:w="2020" w:type="dxa"/>
          </w:tcPr>
          <w:p w14:paraId="3CB9DA00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40ED0B77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60DDA96C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32B9823B" w14:textId="77777777" w:rsidR="006D270F" w:rsidRDefault="00000000">
            <w:r>
              <w:t>30.0</w:t>
            </w:r>
          </w:p>
        </w:tc>
      </w:tr>
      <w:tr w:rsidR="006D270F" w14:paraId="06717AC0" w14:textId="77777777">
        <w:tc>
          <w:tcPr>
            <w:tcW w:w="2020" w:type="dxa"/>
          </w:tcPr>
          <w:p w14:paraId="6EDA4561" w14:textId="77777777" w:rsidR="006D270F" w:rsidRDefault="00000000">
            <w:r>
              <w:t>140SZ</w:t>
            </w:r>
          </w:p>
        </w:tc>
        <w:tc>
          <w:tcPr>
            <w:tcW w:w="2020" w:type="dxa"/>
          </w:tcPr>
          <w:p w14:paraId="46A48084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FE31F8C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373DFE4C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60518B8A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363167C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7B62555B" w14:textId="77777777" w:rsidR="006D270F" w:rsidRDefault="00000000">
            <w:r>
              <w:t>30.0</w:t>
            </w:r>
          </w:p>
        </w:tc>
      </w:tr>
      <w:tr w:rsidR="006D270F" w14:paraId="4BDD519C" w14:textId="77777777">
        <w:tc>
          <w:tcPr>
            <w:tcW w:w="2020" w:type="dxa"/>
          </w:tcPr>
          <w:p w14:paraId="4A7EC070" w14:textId="77777777" w:rsidR="006D270F" w:rsidRDefault="00000000">
            <w:r>
              <w:t>141SZ</w:t>
            </w:r>
          </w:p>
        </w:tc>
        <w:tc>
          <w:tcPr>
            <w:tcW w:w="2020" w:type="dxa"/>
          </w:tcPr>
          <w:p w14:paraId="7BA9545D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A165F29" w14:textId="77777777" w:rsidR="006D270F" w:rsidRDefault="00000000">
            <w:r>
              <w:t>teren lasu, teren usług</w:t>
            </w:r>
          </w:p>
        </w:tc>
        <w:tc>
          <w:tcPr>
            <w:tcW w:w="2020" w:type="dxa"/>
          </w:tcPr>
          <w:p w14:paraId="374D669C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2F6649C9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02297911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0C163AE0" w14:textId="77777777" w:rsidR="006D270F" w:rsidRDefault="00000000">
            <w:r>
              <w:t>30.0</w:t>
            </w:r>
          </w:p>
        </w:tc>
      </w:tr>
      <w:tr w:rsidR="006D270F" w14:paraId="71E3EB9C" w14:textId="77777777">
        <w:tc>
          <w:tcPr>
            <w:tcW w:w="2020" w:type="dxa"/>
          </w:tcPr>
          <w:p w14:paraId="04909AEB" w14:textId="77777777" w:rsidR="006D270F" w:rsidRDefault="00000000">
            <w:r>
              <w:t>142SZ - 145SZ</w:t>
            </w:r>
          </w:p>
        </w:tc>
        <w:tc>
          <w:tcPr>
            <w:tcW w:w="2020" w:type="dxa"/>
          </w:tcPr>
          <w:p w14:paraId="3A93D7FA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54D16AE9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00FF455D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5C14B6A8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1B03BE0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00F5D473" w14:textId="77777777" w:rsidR="006D270F" w:rsidRDefault="00000000">
            <w:r>
              <w:t>30.0</w:t>
            </w:r>
          </w:p>
        </w:tc>
      </w:tr>
      <w:tr w:rsidR="006D270F" w14:paraId="29B6A0B6" w14:textId="77777777">
        <w:tc>
          <w:tcPr>
            <w:tcW w:w="2020" w:type="dxa"/>
          </w:tcPr>
          <w:p w14:paraId="4FD2A37A" w14:textId="77777777" w:rsidR="006D270F" w:rsidRDefault="00000000">
            <w:r>
              <w:t>146SZ</w:t>
            </w:r>
          </w:p>
        </w:tc>
        <w:tc>
          <w:tcPr>
            <w:tcW w:w="2020" w:type="dxa"/>
          </w:tcPr>
          <w:p w14:paraId="5ED66299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1917B45" w14:textId="77777777" w:rsidR="006D270F" w:rsidRDefault="00000000">
            <w:r>
              <w:t>teren lasu, teren usług</w:t>
            </w:r>
          </w:p>
        </w:tc>
        <w:tc>
          <w:tcPr>
            <w:tcW w:w="2020" w:type="dxa"/>
          </w:tcPr>
          <w:p w14:paraId="2532F14A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2E5F7AF3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1FFC98AB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38798A2D" w14:textId="77777777" w:rsidR="006D270F" w:rsidRDefault="00000000">
            <w:r>
              <w:t>30.0</w:t>
            </w:r>
          </w:p>
        </w:tc>
      </w:tr>
      <w:tr w:rsidR="006D270F" w14:paraId="065D295B" w14:textId="77777777">
        <w:tc>
          <w:tcPr>
            <w:tcW w:w="2020" w:type="dxa"/>
          </w:tcPr>
          <w:p w14:paraId="5E404114" w14:textId="77777777" w:rsidR="006D270F" w:rsidRDefault="00000000">
            <w:r>
              <w:t>147SZ - 148SZ</w:t>
            </w:r>
          </w:p>
        </w:tc>
        <w:tc>
          <w:tcPr>
            <w:tcW w:w="2020" w:type="dxa"/>
          </w:tcPr>
          <w:p w14:paraId="620D89BC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C69D999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43CD966D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4110B741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953026B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4090997D" w14:textId="77777777" w:rsidR="006D270F" w:rsidRDefault="00000000">
            <w:r>
              <w:t>30.0</w:t>
            </w:r>
          </w:p>
        </w:tc>
      </w:tr>
      <w:tr w:rsidR="006D270F" w14:paraId="562D9119" w14:textId="77777777">
        <w:tc>
          <w:tcPr>
            <w:tcW w:w="2020" w:type="dxa"/>
          </w:tcPr>
          <w:p w14:paraId="3F082C79" w14:textId="77777777" w:rsidR="006D270F" w:rsidRDefault="00000000">
            <w:r>
              <w:t>149SZ</w:t>
            </w:r>
          </w:p>
        </w:tc>
        <w:tc>
          <w:tcPr>
            <w:tcW w:w="2020" w:type="dxa"/>
          </w:tcPr>
          <w:p w14:paraId="379F0270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A2D4C6A" w14:textId="77777777" w:rsidR="006D270F" w:rsidRDefault="00000000">
            <w:r>
              <w:t>teren lasu, teren zieleni naturalnej, teren usług</w:t>
            </w:r>
          </w:p>
        </w:tc>
        <w:tc>
          <w:tcPr>
            <w:tcW w:w="2020" w:type="dxa"/>
          </w:tcPr>
          <w:p w14:paraId="66D97485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3F57EF61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B8726A5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7AE24993" w14:textId="77777777" w:rsidR="006D270F" w:rsidRDefault="00000000">
            <w:r>
              <w:t>30.0</w:t>
            </w:r>
          </w:p>
        </w:tc>
      </w:tr>
      <w:tr w:rsidR="006D270F" w14:paraId="370B82B3" w14:textId="77777777">
        <w:tc>
          <w:tcPr>
            <w:tcW w:w="2020" w:type="dxa"/>
          </w:tcPr>
          <w:p w14:paraId="2D24604C" w14:textId="77777777" w:rsidR="006D270F" w:rsidRDefault="00000000">
            <w:r>
              <w:t>150SZ - 163SZ</w:t>
            </w:r>
          </w:p>
        </w:tc>
        <w:tc>
          <w:tcPr>
            <w:tcW w:w="2020" w:type="dxa"/>
          </w:tcPr>
          <w:p w14:paraId="678F12E2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76D448AE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48F54095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03BB7A43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4A4DFF8E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2D51D2AA" w14:textId="77777777" w:rsidR="006D270F" w:rsidRDefault="00000000">
            <w:r>
              <w:t>30.0</w:t>
            </w:r>
          </w:p>
        </w:tc>
      </w:tr>
      <w:tr w:rsidR="006D270F" w14:paraId="003CB83B" w14:textId="77777777">
        <w:tc>
          <w:tcPr>
            <w:tcW w:w="2020" w:type="dxa"/>
          </w:tcPr>
          <w:p w14:paraId="4FA1D6AE" w14:textId="77777777" w:rsidR="006D270F" w:rsidRDefault="00000000">
            <w:r>
              <w:t>164SZ</w:t>
            </w:r>
          </w:p>
        </w:tc>
        <w:tc>
          <w:tcPr>
            <w:tcW w:w="2020" w:type="dxa"/>
          </w:tcPr>
          <w:p w14:paraId="0EB5C042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D9D5ECB" w14:textId="77777777" w:rsidR="006D270F" w:rsidRDefault="00000000">
            <w:r>
              <w:t>teren lasu, teren usług</w:t>
            </w:r>
          </w:p>
        </w:tc>
        <w:tc>
          <w:tcPr>
            <w:tcW w:w="2020" w:type="dxa"/>
          </w:tcPr>
          <w:p w14:paraId="494A8223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4A6F643D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E6544BD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7E0AD28F" w14:textId="77777777" w:rsidR="006D270F" w:rsidRDefault="00000000">
            <w:r>
              <w:t>30.0</w:t>
            </w:r>
          </w:p>
        </w:tc>
      </w:tr>
      <w:tr w:rsidR="006D270F" w14:paraId="79DA6827" w14:textId="77777777">
        <w:tc>
          <w:tcPr>
            <w:tcW w:w="2020" w:type="dxa"/>
          </w:tcPr>
          <w:p w14:paraId="347461B6" w14:textId="77777777" w:rsidR="006D270F" w:rsidRDefault="00000000">
            <w:r>
              <w:lastRenderedPageBreak/>
              <w:t>165SZ - 169SZ</w:t>
            </w:r>
          </w:p>
        </w:tc>
        <w:tc>
          <w:tcPr>
            <w:tcW w:w="2020" w:type="dxa"/>
          </w:tcPr>
          <w:p w14:paraId="6FD55862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6ACAAF3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09271628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3B89A2E5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A3B0508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353CD594" w14:textId="77777777" w:rsidR="006D270F" w:rsidRDefault="00000000">
            <w:r>
              <w:t>30.0</w:t>
            </w:r>
          </w:p>
        </w:tc>
      </w:tr>
      <w:tr w:rsidR="006D270F" w14:paraId="695EF31E" w14:textId="77777777">
        <w:tc>
          <w:tcPr>
            <w:tcW w:w="2020" w:type="dxa"/>
          </w:tcPr>
          <w:p w14:paraId="4ADA94C2" w14:textId="77777777" w:rsidR="006D270F" w:rsidRDefault="00000000">
            <w:r>
              <w:t>170SZ</w:t>
            </w:r>
          </w:p>
        </w:tc>
        <w:tc>
          <w:tcPr>
            <w:tcW w:w="2020" w:type="dxa"/>
          </w:tcPr>
          <w:p w14:paraId="3E89A23B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1217D69" w14:textId="77777777" w:rsidR="006D270F" w:rsidRDefault="00000000">
            <w:r>
              <w:t>teren zieleni naturalnej, teren usług</w:t>
            </w:r>
          </w:p>
        </w:tc>
        <w:tc>
          <w:tcPr>
            <w:tcW w:w="2020" w:type="dxa"/>
          </w:tcPr>
          <w:p w14:paraId="3CD50607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53550F10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012FAE76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1D448996" w14:textId="77777777" w:rsidR="006D270F" w:rsidRDefault="00000000">
            <w:r>
              <w:t>30.0</w:t>
            </w:r>
          </w:p>
        </w:tc>
      </w:tr>
      <w:tr w:rsidR="006D270F" w14:paraId="15DCF36C" w14:textId="77777777">
        <w:tc>
          <w:tcPr>
            <w:tcW w:w="2020" w:type="dxa"/>
          </w:tcPr>
          <w:p w14:paraId="7AA1B101" w14:textId="77777777" w:rsidR="006D270F" w:rsidRDefault="00000000">
            <w:r>
              <w:t>171SZ - 181SZ</w:t>
            </w:r>
          </w:p>
        </w:tc>
        <w:tc>
          <w:tcPr>
            <w:tcW w:w="2020" w:type="dxa"/>
          </w:tcPr>
          <w:p w14:paraId="2810797D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1B116949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0600C3D4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6665593B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591D15A2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4BD3C297" w14:textId="77777777" w:rsidR="006D270F" w:rsidRDefault="00000000">
            <w:r>
              <w:t>30.0</w:t>
            </w:r>
          </w:p>
        </w:tc>
      </w:tr>
      <w:tr w:rsidR="006D270F" w14:paraId="1E2D95CF" w14:textId="77777777">
        <w:tc>
          <w:tcPr>
            <w:tcW w:w="2020" w:type="dxa"/>
          </w:tcPr>
          <w:p w14:paraId="58734489" w14:textId="77777777" w:rsidR="006D270F" w:rsidRDefault="00000000">
            <w:r>
              <w:t>182SZ</w:t>
            </w:r>
          </w:p>
        </w:tc>
        <w:tc>
          <w:tcPr>
            <w:tcW w:w="2020" w:type="dxa"/>
          </w:tcPr>
          <w:p w14:paraId="59190E7D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14DBFA2" w14:textId="77777777" w:rsidR="006D270F" w:rsidRDefault="00000000">
            <w:r>
              <w:t>teren lasu, teren usług</w:t>
            </w:r>
          </w:p>
        </w:tc>
        <w:tc>
          <w:tcPr>
            <w:tcW w:w="2020" w:type="dxa"/>
          </w:tcPr>
          <w:p w14:paraId="0EBD64C0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12CEC463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150CB01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3388B251" w14:textId="77777777" w:rsidR="006D270F" w:rsidRDefault="00000000">
            <w:r>
              <w:t>30.0</w:t>
            </w:r>
          </w:p>
        </w:tc>
      </w:tr>
      <w:tr w:rsidR="006D270F" w14:paraId="2A9A06AB" w14:textId="77777777">
        <w:tc>
          <w:tcPr>
            <w:tcW w:w="2020" w:type="dxa"/>
          </w:tcPr>
          <w:p w14:paraId="55D8EB82" w14:textId="77777777" w:rsidR="006D270F" w:rsidRDefault="00000000">
            <w:r>
              <w:t>183SZ</w:t>
            </w:r>
          </w:p>
        </w:tc>
        <w:tc>
          <w:tcPr>
            <w:tcW w:w="2020" w:type="dxa"/>
          </w:tcPr>
          <w:p w14:paraId="7DCFB4BD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455A0B0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04023451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639DB9A0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4E723CA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2254CF1B" w14:textId="77777777" w:rsidR="006D270F" w:rsidRDefault="00000000">
            <w:r>
              <w:t>30.0</w:t>
            </w:r>
          </w:p>
        </w:tc>
      </w:tr>
      <w:tr w:rsidR="006D270F" w14:paraId="5ACAE7FE" w14:textId="77777777">
        <w:tc>
          <w:tcPr>
            <w:tcW w:w="2020" w:type="dxa"/>
          </w:tcPr>
          <w:p w14:paraId="71FE8903" w14:textId="77777777" w:rsidR="006D270F" w:rsidRDefault="00000000">
            <w:r>
              <w:t>184SZ</w:t>
            </w:r>
          </w:p>
        </w:tc>
        <w:tc>
          <w:tcPr>
            <w:tcW w:w="2020" w:type="dxa"/>
          </w:tcPr>
          <w:p w14:paraId="4CDB2F73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FB83642" w14:textId="77777777" w:rsidR="006D270F" w:rsidRDefault="00000000">
            <w:r>
              <w:t>teren lasu, teren usług</w:t>
            </w:r>
          </w:p>
        </w:tc>
        <w:tc>
          <w:tcPr>
            <w:tcW w:w="2020" w:type="dxa"/>
          </w:tcPr>
          <w:p w14:paraId="29062F89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6D5A5F07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EFC7B97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771E26FE" w14:textId="77777777" w:rsidR="006D270F" w:rsidRDefault="00000000">
            <w:r>
              <w:t>30.0</w:t>
            </w:r>
          </w:p>
        </w:tc>
      </w:tr>
      <w:tr w:rsidR="006D270F" w14:paraId="0497D0B2" w14:textId="77777777">
        <w:tc>
          <w:tcPr>
            <w:tcW w:w="2020" w:type="dxa"/>
          </w:tcPr>
          <w:p w14:paraId="3532CFB8" w14:textId="77777777" w:rsidR="006D270F" w:rsidRDefault="00000000">
            <w:r>
              <w:t>185SZ - 196SZ</w:t>
            </w:r>
          </w:p>
        </w:tc>
        <w:tc>
          <w:tcPr>
            <w:tcW w:w="2020" w:type="dxa"/>
          </w:tcPr>
          <w:p w14:paraId="79579484" w14:textId="77777777" w:rsidR="006D270F" w:rsidRDefault="00000000">
            <w:r>
              <w:t>teren zabudowy zagrodowej, teren produkcji w gospodarstwach rolnych, teren akwakultury i obsługi rybactwa,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FE98184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2C1A7EA5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0F7943AE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3A26257B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6478AD28" w14:textId="77777777" w:rsidR="006D270F" w:rsidRDefault="00000000">
            <w:r>
              <w:t>30.0</w:t>
            </w:r>
          </w:p>
        </w:tc>
      </w:tr>
    </w:tbl>
    <w:p w14:paraId="4F2DE520" w14:textId="77777777" w:rsidR="006D270F" w:rsidRDefault="006D270F"/>
    <w:p w14:paraId="2EBBD9C3" w14:textId="77777777" w:rsidR="006D270F" w:rsidRDefault="00000000">
      <w:r>
        <w:rPr>
          <w:b/>
        </w:rPr>
        <w:t>Zestawienie gminnych standardów urbanistycznych dla strefy SU</w:t>
      </w:r>
    </w:p>
    <w:tbl>
      <w:tblPr>
        <w:tblW w:w="5000" w:type="pct"/>
        <w:tblBorders>
          <w:top w:val="single" w:sz="6" w:space="0" w:color="000000"/>
          <w:left w:val="nil"/>
          <w:bottom w:val="single" w:sz="6" w:space="0" w:color="000000"/>
          <w:right w:val="nil"/>
          <w:insideH w:val="single" w:sz="6" w:space="0" w:color="000000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4966"/>
        <w:gridCol w:w="2030"/>
        <w:gridCol w:w="1472"/>
        <w:gridCol w:w="1472"/>
        <w:gridCol w:w="1472"/>
        <w:gridCol w:w="1472"/>
      </w:tblGrid>
      <w:tr w:rsidR="006D270F" w14:paraId="46818684" w14:textId="77777777">
        <w:tc>
          <w:tcPr>
            <w:tcW w:w="850" w:type="dxa"/>
          </w:tcPr>
          <w:p w14:paraId="779DDF35" w14:textId="77777777" w:rsidR="006D270F" w:rsidRDefault="00000000">
            <w:r>
              <w:rPr>
                <w:b/>
                <w:sz w:val="10"/>
              </w:rPr>
              <w:t>Oznaczenie</w:t>
            </w:r>
          </w:p>
        </w:tc>
        <w:tc>
          <w:tcPr>
            <w:tcW w:w="7063" w:type="dxa"/>
          </w:tcPr>
          <w:p w14:paraId="7E88FE7E" w14:textId="77777777" w:rsidR="006D270F" w:rsidRDefault="00000000">
            <w:r>
              <w:rPr>
                <w:b/>
                <w:sz w:val="10"/>
              </w:rPr>
              <w:t>Profil podstawowy strefy</w:t>
            </w:r>
          </w:p>
        </w:tc>
        <w:tc>
          <w:tcPr>
            <w:tcW w:w="2825" w:type="dxa"/>
          </w:tcPr>
          <w:p w14:paraId="68982CEB" w14:textId="77777777" w:rsidR="006D270F" w:rsidRDefault="00000000">
            <w:r>
              <w:rPr>
                <w:b/>
                <w:sz w:val="10"/>
              </w:rPr>
              <w:t>Profil dodatkowy strefy</w:t>
            </w:r>
          </w:p>
        </w:tc>
        <w:tc>
          <w:tcPr>
            <w:tcW w:w="850" w:type="dxa"/>
          </w:tcPr>
          <w:p w14:paraId="31002B08" w14:textId="77777777" w:rsidR="006D270F" w:rsidRDefault="00000000">
            <w:r>
              <w:rPr>
                <w:b/>
                <w:sz w:val="10"/>
              </w:rPr>
              <w:t>Maksymalna nadziemna Intensywność Zabudowy</w:t>
            </w:r>
          </w:p>
        </w:tc>
        <w:tc>
          <w:tcPr>
            <w:tcW w:w="850" w:type="dxa"/>
          </w:tcPr>
          <w:p w14:paraId="6E7FAED1" w14:textId="77777777" w:rsidR="006D270F" w:rsidRDefault="00000000">
            <w:r>
              <w:rPr>
                <w:b/>
                <w:sz w:val="10"/>
              </w:rPr>
              <w:t>Maksymalny udział powierzchni zabudowy</w:t>
            </w:r>
          </w:p>
        </w:tc>
        <w:tc>
          <w:tcPr>
            <w:tcW w:w="850" w:type="dxa"/>
          </w:tcPr>
          <w:p w14:paraId="33626AC2" w14:textId="77777777" w:rsidR="006D270F" w:rsidRDefault="00000000">
            <w:r>
              <w:rPr>
                <w:b/>
                <w:sz w:val="10"/>
              </w:rPr>
              <w:t>Maksymalna wysokość zabudowy</w:t>
            </w:r>
          </w:p>
        </w:tc>
        <w:tc>
          <w:tcPr>
            <w:tcW w:w="850" w:type="dxa"/>
          </w:tcPr>
          <w:p w14:paraId="61A65E6E" w14:textId="77777777" w:rsidR="006D270F" w:rsidRDefault="00000000">
            <w:r>
              <w:rPr>
                <w:b/>
                <w:sz w:val="10"/>
              </w:rPr>
              <w:t>Minimalny udział powierzchni biologicznie czynnej</w:t>
            </w:r>
          </w:p>
        </w:tc>
      </w:tr>
      <w:tr w:rsidR="006D270F" w14:paraId="7F17F570" w14:textId="77777777">
        <w:tc>
          <w:tcPr>
            <w:tcW w:w="2020" w:type="dxa"/>
          </w:tcPr>
          <w:p w14:paraId="721246A6" w14:textId="77777777" w:rsidR="006D270F" w:rsidRDefault="00000000">
            <w:r>
              <w:t>1SU</w:t>
            </w:r>
          </w:p>
        </w:tc>
        <w:tc>
          <w:tcPr>
            <w:tcW w:w="2020" w:type="dxa"/>
          </w:tcPr>
          <w:p w14:paraId="422D4032" w14:textId="77777777" w:rsidR="006D270F" w:rsidRDefault="00000000">
            <w:r>
              <w:t>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5D049B99" w14:textId="77777777" w:rsidR="006D270F" w:rsidRDefault="00000000">
            <w:r>
              <w:t>teren lasu</w:t>
            </w:r>
          </w:p>
        </w:tc>
        <w:tc>
          <w:tcPr>
            <w:tcW w:w="2020" w:type="dxa"/>
          </w:tcPr>
          <w:p w14:paraId="14D229D5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5D9B7D69" w14:textId="77777777" w:rsidR="006D270F" w:rsidRDefault="00000000">
            <w:r>
              <w:t>60.0</w:t>
            </w:r>
          </w:p>
        </w:tc>
        <w:tc>
          <w:tcPr>
            <w:tcW w:w="2020" w:type="dxa"/>
          </w:tcPr>
          <w:p w14:paraId="3127055B" w14:textId="77777777" w:rsidR="006D270F" w:rsidRDefault="00000000">
            <w:r>
              <w:t>12.0</w:t>
            </w:r>
          </w:p>
        </w:tc>
        <w:tc>
          <w:tcPr>
            <w:tcW w:w="2020" w:type="dxa"/>
          </w:tcPr>
          <w:p w14:paraId="4105303A" w14:textId="77777777" w:rsidR="006D270F" w:rsidRDefault="00000000">
            <w:r>
              <w:t>30.0</w:t>
            </w:r>
          </w:p>
        </w:tc>
      </w:tr>
      <w:tr w:rsidR="006D270F" w14:paraId="126C61E0" w14:textId="77777777">
        <w:tc>
          <w:tcPr>
            <w:tcW w:w="2020" w:type="dxa"/>
          </w:tcPr>
          <w:p w14:paraId="552FB7C2" w14:textId="77777777" w:rsidR="006D270F" w:rsidRDefault="00000000">
            <w:r>
              <w:t>2SU</w:t>
            </w:r>
          </w:p>
        </w:tc>
        <w:tc>
          <w:tcPr>
            <w:tcW w:w="2020" w:type="dxa"/>
          </w:tcPr>
          <w:p w14:paraId="22A960E0" w14:textId="77777777" w:rsidR="006D270F" w:rsidRDefault="00000000">
            <w:r>
              <w:t>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56F62B38" w14:textId="77777777" w:rsidR="006D270F" w:rsidRDefault="006D270F"/>
        </w:tc>
        <w:tc>
          <w:tcPr>
            <w:tcW w:w="2020" w:type="dxa"/>
          </w:tcPr>
          <w:p w14:paraId="3CE4E5E0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345396BF" w14:textId="77777777" w:rsidR="006D270F" w:rsidRDefault="00000000">
            <w:r>
              <w:t>60.0</w:t>
            </w:r>
          </w:p>
        </w:tc>
        <w:tc>
          <w:tcPr>
            <w:tcW w:w="2020" w:type="dxa"/>
          </w:tcPr>
          <w:p w14:paraId="05CAE519" w14:textId="77777777" w:rsidR="006D270F" w:rsidRDefault="00000000">
            <w:r>
              <w:t>12.0</w:t>
            </w:r>
          </w:p>
        </w:tc>
        <w:tc>
          <w:tcPr>
            <w:tcW w:w="2020" w:type="dxa"/>
          </w:tcPr>
          <w:p w14:paraId="53C39D0A" w14:textId="77777777" w:rsidR="006D270F" w:rsidRDefault="00000000">
            <w:r>
              <w:t>30.0</w:t>
            </w:r>
          </w:p>
        </w:tc>
      </w:tr>
      <w:tr w:rsidR="006D270F" w14:paraId="74016FEB" w14:textId="77777777">
        <w:tc>
          <w:tcPr>
            <w:tcW w:w="2020" w:type="dxa"/>
          </w:tcPr>
          <w:p w14:paraId="62F38EA9" w14:textId="77777777" w:rsidR="006D270F" w:rsidRDefault="00000000">
            <w:r>
              <w:t>3SU</w:t>
            </w:r>
          </w:p>
        </w:tc>
        <w:tc>
          <w:tcPr>
            <w:tcW w:w="2020" w:type="dxa"/>
          </w:tcPr>
          <w:p w14:paraId="34B4E3C1" w14:textId="77777777" w:rsidR="006D270F" w:rsidRDefault="00000000">
            <w:r>
              <w:t>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1A922E58" w14:textId="77777777" w:rsidR="006D270F" w:rsidRDefault="00000000">
            <w:r>
              <w:t>teren lasu, teren wód, teren zieleni naturalnej</w:t>
            </w:r>
          </w:p>
        </w:tc>
        <w:tc>
          <w:tcPr>
            <w:tcW w:w="2020" w:type="dxa"/>
          </w:tcPr>
          <w:p w14:paraId="7508A787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680FE3C5" w14:textId="77777777" w:rsidR="006D270F" w:rsidRDefault="00000000">
            <w:r>
              <w:t>60.0</w:t>
            </w:r>
          </w:p>
        </w:tc>
        <w:tc>
          <w:tcPr>
            <w:tcW w:w="2020" w:type="dxa"/>
          </w:tcPr>
          <w:p w14:paraId="44A1F4FA" w14:textId="77777777" w:rsidR="006D270F" w:rsidRDefault="00000000">
            <w:r>
              <w:t>12.0</w:t>
            </w:r>
          </w:p>
        </w:tc>
        <w:tc>
          <w:tcPr>
            <w:tcW w:w="2020" w:type="dxa"/>
          </w:tcPr>
          <w:p w14:paraId="143FF0B1" w14:textId="77777777" w:rsidR="006D270F" w:rsidRDefault="00000000">
            <w:r>
              <w:t>30.0</w:t>
            </w:r>
          </w:p>
        </w:tc>
      </w:tr>
      <w:tr w:rsidR="006D270F" w14:paraId="098510E9" w14:textId="77777777">
        <w:tc>
          <w:tcPr>
            <w:tcW w:w="2020" w:type="dxa"/>
          </w:tcPr>
          <w:p w14:paraId="762F7E5B" w14:textId="77777777" w:rsidR="006D270F" w:rsidRDefault="00000000">
            <w:r>
              <w:t>4SU</w:t>
            </w:r>
          </w:p>
        </w:tc>
        <w:tc>
          <w:tcPr>
            <w:tcW w:w="2020" w:type="dxa"/>
          </w:tcPr>
          <w:p w14:paraId="170F7028" w14:textId="77777777" w:rsidR="006D270F" w:rsidRDefault="00000000">
            <w:r>
              <w:t>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64E7530" w14:textId="77777777" w:rsidR="006D270F" w:rsidRDefault="00000000">
            <w:r>
              <w:t>teren zieleni naturalnej</w:t>
            </w:r>
          </w:p>
        </w:tc>
        <w:tc>
          <w:tcPr>
            <w:tcW w:w="2020" w:type="dxa"/>
          </w:tcPr>
          <w:p w14:paraId="4AF2974A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57A2DE74" w14:textId="77777777" w:rsidR="006D270F" w:rsidRDefault="00000000">
            <w:r>
              <w:t>60.0</w:t>
            </w:r>
          </w:p>
        </w:tc>
        <w:tc>
          <w:tcPr>
            <w:tcW w:w="2020" w:type="dxa"/>
          </w:tcPr>
          <w:p w14:paraId="1E3CE98D" w14:textId="77777777" w:rsidR="006D270F" w:rsidRDefault="00000000">
            <w:r>
              <w:t>14.0</w:t>
            </w:r>
          </w:p>
        </w:tc>
        <w:tc>
          <w:tcPr>
            <w:tcW w:w="2020" w:type="dxa"/>
          </w:tcPr>
          <w:p w14:paraId="21D87ECC" w14:textId="77777777" w:rsidR="006D270F" w:rsidRDefault="00000000">
            <w:r>
              <w:t>30.0</w:t>
            </w:r>
          </w:p>
        </w:tc>
      </w:tr>
      <w:tr w:rsidR="006D270F" w14:paraId="2605B98E" w14:textId="77777777">
        <w:tc>
          <w:tcPr>
            <w:tcW w:w="2020" w:type="dxa"/>
          </w:tcPr>
          <w:p w14:paraId="50E661FB" w14:textId="77777777" w:rsidR="006D270F" w:rsidRDefault="00000000">
            <w:r>
              <w:t>5SU</w:t>
            </w:r>
          </w:p>
        </w:tc>
        <w:tc>
          <w:tcPr>
            <w:tcW w:w="2020" w:type="dxa"/>
          </w:tcPr>
          <w:p w14:paraId="3149C1E3" w14:textId="77777777" w:rsidR="006D270F" w:rsidRDefault="00000000">
            <w:r>
              <w:t>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759FE3EC" w14:textId="77777777" w:rsidR="006D270F" w:rsidRDefault="006D270F"/>
        </w:tc>
        <w:tc>
          <w:tcPr>
            <w:tcW w:w="2020" w:type="dxa"/>
          </w:tcPr>
          <w:p w14:paraId="11F7D95C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6C5A6560" w14:textId="77777777" w:rsidR="006D270F" w:rsidRDefault="00000000">
            <w:r>
              <w:t>60.0</w:t>
            </w:r>
          </w:p>
        </w:tc>
        <w:tc>
          <w:tcPr>
            <w:tcW w:w="2020" w:type="dxa"/>
          </w:tcPr>
          <w:p w14:paraId="62F0149A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2F53342F" w14:textId="77777777" w:rsidR="006D270F" w:rsidRDefault="00000000">
            <w:r>
              <w:t>30.0</w:t>
            </w:r>
          </w:p>
        </w:tc>
      </w:tr>
      <w:tr w:rsidR="006D270F" w14:paraId="66298B08" w14:textId="77777777">
        <w:tc>
          <w:tcPr>
            <w:tcW w:w="2020" w:type="dxa"/>
          </w:tcPr>
          <w:p w14:paraId="44AC4531" w14:textId="77777777" w:rsidR="006D270F" w:rsidRDefault="00000000">
            <w:r>
              <w:t>6SU</w:t>
            </w:r>
          </w:p>
        </w:tc>
        <w:tc>
          <w:tcPr>
            <w:tcW w:w="2020" w:type="dxa"/>
          </w:tcPr>
          <w:p w14:paraId="1FE74304" w14:textId="77777777" w:rsidR="006D270F" w:rsidRDefault="00000000">
            <w:r>
              <w:t>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602BE9B" w14:textId="77777777" w:rsidR="006D270F" w:rsidRDefault="006D270F"/>
        </w:tc>
        <w:tc>
          <w:tcPr>
            <w:tcW w:w="2020" w:type="dxa"/>
          </w:tcPr>
          <w:p w14:paraId="32570518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4F6B39D1" w14:textId="77777777" w:rsidR="006D270F" w:rsidRDefault="00000000">
            <w:r>
              <w:t>60.0</w:t>
            </w:r>
          </w:p>
        </w:tc>
        <w:tc>
          <w:tcPr>
            <w:tcW w:w="2020" w:type="dxa"/>
          </w:tcPr>
          <w:p w14:paraId="5F95E76F" w14:textId="77777777" w:rsidR="006D270F" w:rsidRDefault="00000000">
            <w:r>
              <w:t>14.0</w:t>
            </w:r>
          </w:p>
        </w:tc>
        <w:tc>
          <w:tcPr>
            <w:tcW w:w="2020" w:type="dxa"/>
          </w:tcPr>
          <w:p w14:paraId="14DC655E" w14:textId="77777777" w:rsidR="006D270F" w:rsidRDefault="00000000">
            <w:r>
              <w:t>30.0</w:t>
            </w:r>
          </w:p>
        </w:tc>
      </w:tr>
      <w:tr w:rsidR="006D270F" w14:paraId="06B078C7" w14:textId="77777777">
        <w:tc>
          <w:tcPr>
            <w:tcW w:w="2020" w:type="dxa"/>
          </w:tcPr>
          <w:p w14:paraId="62C7A179" w14:textId="77777777" w:rsidR="006D270F" w:rsidRDefault="00000000">
            <w:r>
              <w:t>7SU - 8SU</w:t>
            </w:r>
          </w:p>
        </w:tc>
        <w:tc>
          <w:tcPr>
            <w:tcW w:w="2020" w:type="dxa"/>
          </w:tcPr>
          <w:p w14:paraId="1F8A8A8E" w14:textId="77777777" w:rsidR="006D270F" w:rsidRDefault="00000000">
            <w:r>
              <w:t>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0F23D22" w14:textId="77777777" w:rsidR="006D270F" w:rsidRDefault="006D270F"/>
        </w:tc>
        <w:tc>
          <w:tcPr>
            <w:tcW w:w="2020" w:type="dxa"/>
          </w:tcPr>
          <w:p w14:paraId="08200923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500B37A4" w14:textId="77777777" w:rsidR="006D270F" w:rsidRDefault="00000000">
            <w:r>
              <w:t>60.0</w:t>
            </w:r>
          </w:p>
        </w:tc>
        <w:tc>
          <w:tcPr>
            <w:tcW w:w="2020" w:type="dxa"/>
          </w:tcPr>
          <w:p w14:paraId="596263B2" w14:textId="77777777" w:rsidR="006D270F" w:rsidRDefault="00000000">
            <w:r>
              <w:t>10.0</w:t>
            </w:r>
          </w:p>
        </w:tc>
        <w:tc>
          <w:tcPr>
            <w:tcW w:w="2020" w:type="dxa"/>
          </w:tcPr>
          <w:p w14:paraId="2E978AB1" w14:textId="77777777" w:rsidR="006D270F" w:rsidRDefault="00000000">
            <w:r>
              <w:t>30.0</w:t>
            </w:r>
          </w:p>
        </w:tc>
      </w:tr>
      <w:tr w:rsidR="006D270F" w14:paraId="4602C869" w14:textId="77777777">
        <w:tc>
          <w:tcPr>
            <w:tcW w:w="2020" w:type="dxa"/>
          </w:tcPr>
          <w:p w14:paraId="3B1620EB" w14:textId="77777777" w:rsidR="006D270F" w:rsidRDefault="00000000">
            <w:r>
              <w:t>9SU</w:t>
            </w:r>
          </w:p>
        </w:tc>
        <w:tc>
          <w:tcPr>
            <w:tcW w:w="2020" w:type="dxa"/>
          </w:tcPr>
          <w:p w14:paraId="5AF99ACE" w14:textId="77777777" w:rsidR="006D270F" w:rsidRDefault="00000000">
            <w:r>
              <w:t>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4B4BCF5" w14:textId="77777777" w:rsidR="006D270F" w:rsidRDefault="006D270F"/>
        </w:tc>
        <w:tc>
          <w:tcPr>
            <w:tcW w:w="2020" w:type="dxa"/>
          </w:tcPr>
          <w:p w14:paraId="14C1E0F8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6CE03506" w14:textId="77777777" w:rsidR="006D270F" w:rsidRDefault="00000000">
            <w:r>
              <w:t>60.0</w:t>
            </w:r>
          </w:p>
        </w:tc>
        <w:tc>
          <w:tcPr>
            <w:tcW w:w="2020" w:type="dxa"/>
          </w:tcPr>
          <w:p w14:paraId="705F2A74" w14:textId="77777777" w:rsidR="006D270F" w:rsidRDefault="00000000">
            <w:r>
              <w:t>12.0</w:t>
            </w:r>
          </w:p>
        </w:tc>
        <w:tc>
          <w:tcPr>
            <w:tcW w:w="2020" w:type="dxa"/>
          </w:tcPr>
          <w:p w14:paraId="0DEC86F9" w14:textId="77777777" w:rsidR="006D270F" w:rsidRDefault="00000000">
            <w:r>
              <w:t>30.0</w:t>
            </w:r>
          </w:p>
        </w:tc>
      </w:tr>
      <w:tr w:rsidR="006D270F" w14:paraId="64D9B95B" w14:textId="77777777">
        <w:tc>
          <w:tcPr>
            <w:tcW w:w="2020" w:type="dxa"/>
          </w:tcPr>
          <w:p w14:paraId="73CF48B2" w14:textId="77777777" w:rsidR="006D270F" w:rsidRDefault="00000000">
            <w:r>
              <w:t>10SU</w:t>
            </w:r>
          </w:p>
        </w:tc>
        <w:tc>
          <w:tcPr>
            <w:tcW w:w="2020" w:type="dxa"/>
          </w:tcPr>
          <w:p w14:paraId="7224CBB9" w14:textId="77777777" w:rsidR="006D270F" w:rsidRDefault="00000000">
            <w:r>
              <w:t>teren usług,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8A86A2D" w14:textId="77777777" w:rsidR="006D270F" w:rsidRDefault="00000000">
            <w:r>
              <w:t>teren elektrowni słonecznej</w:t>
            </w:r>
          </w:p>
        </w:tc>
        <w:tc>
          <w:tcPr>
            <w:tcW w:w="2020" w:type="dxa"/>
          </w:tcPr>
          <w:p w14:paraId="3FFDFE77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0E17E4F7" w14:textId="77777777" w:rsidR="006D270F" w:rsidRDefault="00000000">
            <w:r>
              <w:t>60.0</w:t>
            </w:r>
          </w:p>
        </w:tc>
        <w:tc>
          <w:tcPr>
            <w:tcW w:w="2020" w:type="dxa"/>
          </w:tcPr>
          <w:p w14:paraId="45B78104" w14:textId="77777777" w:rsidR="006D270F" w:rsidRDefault="00000000">
            <w:r>
              <w:t>13.0</w:t>
            </w:r>
          </w:p>
        </w:tc>
        <w:tc>
          <w:tcPr>
            <w:tcW w:w="2020" w:type="dxa"/>
          </w:tcPr>
          <w:p w14:paraId="2BDD5384" w14:textId="77777777" w:rsidR="006D270F" w:rsidRDefault="00000000">
            <w:r>
              <w:t>30.0</w:t>
            </w:r>
          </w:p>
        </w:tc>
      </w:tr>
    </w:tbl>
    <w:p w14:paraId="0FA8C010" w14:textId="77777777" w:rsidR="006D270F" w:rsidRDefault="006D270F"/>
    <w:p w14:paraId="7BA7BA2C" w14:textId="77777777" w:rsidR="003C7B92" w:rsidRDefault="003C7B92">
      <w:pPr>
        <w:spacing w:line="276" w:lineRule="auto"/>
        <w:rPr>
          <w:b/>
        </w:rPr>
      </w:pPr>
      <w:r>
        <w:rPr>
          <w:b/>
        </w:rPr>
        <w:br w:type="page"/>
      </w:r>
    </w:p>
    <w:p w14:paraId="57DCDDC8" w14:textId="698A59E6" w:rsidR="006D270F" w:rsidRDefault="00000000">
      <w:proofErr w:type="spellStart"/>
      <w:r>
        <w:rPr>
          <w:b/>
        </w:rPr>
        <w:lastRenderedPageBreak/>
        <w:t>Zestawienie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gminnych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standardów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urbanistycznych</w:t>
      </w:r>
      <w:proofErr w:type="spellEnd"/>
      <w:r>
        <w:rPr>
          <w:b/>
        </w:rPr>
        <w:t xml:space="preserve"> dla strefy SP</w:t>
      </w:r>
    </w:p>
    <w:tbl>
      <w:tblPr>
        <w:tblW w:w="5000" w:type="pct"/>
        <w:tblBorders>
          <w:top w:val="single" w:sz="6" w:space="0" w:color="000000"/>
          <w:left w:val="nil"/>
          <w:bottom w:val="single" w:sz="6" w:space="0" w:color="000000"/>
          <w:right w:val="nil"/>
          <w:insideH w:val="single" w:sz="6" w:space="0" w:color="000000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4966"/>
        <w:gridCol w:w="2030"/>
        <w:gridCol w:w="1472"/>
        <w:gridCol w:w="1472"/>
        <w:gridCol w:w="1472"/>
        <w:gridCol w:w="1472"/>
      </w:tblGrid>
      <w:tr w:rsidR="006D270F" w14:paraId="44848055" w14:textId="77777777">
        <w:tc>
          <w:tcPr>
            <w:tcW w:w="850" w:type="dxa"/>
          </w:tcPr>
          <w:p w14:paraId="4F3535CB" w14:textId="77777777" w:rsidR="006D270F" w:rsidRDefault="00000000">
            <w:r>
              <w:rPr>
                <w:b/>
                <w:sz w:val="10"/>
              </w:rPr>
              <w:t>Oznaczenie</w:t>
            </w:r>
          </w:p>
        </w:tc>
        <w:tc>
          <w:tcPr>
            <w:tcW w:w="7063" w:type="dxa"/>
          </w:tcPr>
          <w:p w14:paraId="475D9B6A" w14:textId="77777777" w:rsidR="006D270F" w:rsidRDefault="00000000">
            <w:r>
              <w:rPr>
                <w:b/>
                <w:sz w:val="10"/>
              </w:rPr>
              <w:t>Profil podstawowy strefy</w:t>
            </w:r>
          </w:p>
        </w:tc>
        <w:tc>
          <w:tcPr>
            <w:tcW w:w="2825" w:type="dxa"/>
          </w:tcPr>
          <w:p w14:paraId="6D201636" w14:textId="77777777" w:rsidR="006D270F" w:rsidRDefault="00000000">
            <w:r>
              <w:rPr>
                <w:b/>
                <w:sz w:val="10"/>
              </w:rPr>
              <w:t>Profil dodatkowy strefy</w:t>
            </w:r>
          </w:p>
        </w:tc>
        <w:tc>
          <w:tcPr>
            <w:tcW w:w="850" w:type="dxa"/>
          </w:tcPr>
          <w:p w14:paraId="0300F441" w14:textId="77777777" w:rsidR="006D270F" w:rsidRDefault="00000000">
            <w:r>
              <w:rPr>
                <w:b/>
                <w:sz w:val="10"/>
              </w:rPr>
              <w:t>Maksymalna nadziemna Intensywność Zabudowy</w:t>
            </w:r>
          </w:p>
        </w:tc>
        <w:tc>
          <w:tcPr>
            <w:tcW w:w="850" w:type="dxa"/>
          </w:tcPr>
          <w:p w14:paraId="56A724F9" w14:textId="77777777" w:rsidR="006D270F" w:rsidRDefault="00000000">
            <w:r>
              <w:rPr>
                <w:b/>
                <w:sz w:val="10"/>
              </w:rPr>
              <w:t>Maksymalny udział powierzchni zabudowy</w:t>
            </w:r>
          </w:p>
        </w:tc>
        <w:tc>
          <w:tcPr>
            <w:tcW w:w="850" w:type="dxa"/>
          </w:tcPr>
          <w:p w14:paraId="6542499C" w14:textId="77777777" w:rsidR="006D270F" w:rsidRDefault="00000000">
            <w:r>
              <w:rPr>
                <w:b/>
                <w:sz w:val="10"/>
              </w:rPr>
              <w:t>Maksymalna wysokość zabudowy</w:t>
            </w:r>
          </w:p>
        </w:tc>
        <w:tc>
          <w:tcPr>
            <w:tcW w:w="850" w:type="dxa"/>
          </w:tcPr>
          <w:p w14:paraId="3B0EDEC2" w14:textId="77777777" w:rsidR="006D270F" w:rsidRDefault="00000000">
            <w:r>
              <w:rPr>
                <w:b/>
                <w:sz w:val="10"/>
              </w:rPr>
              <w:t>Minimalny udział powierzchni biologicznie czynnej</w:t>
            </w:r>
          </w:p>
        </w:tc>
      </w:tr>
      <w:tr w:rsidR="006D270F" w14:paraId="36F0B1E3" w14:textId="77777777">
        <w:tc>
          <w:tcPr>
            <w:tcW w:w="2020" w:type="dxa"/>
          </w:tcPr>
          <w:p w14:paraId="2A3C1E23" w14:textId="77777777" w:rsidR="006D270F" w:rsidRDefault="00000000">
            <w:r>
              <w:t>1SP</w:t>
            </w:r>
          </w:p>
        </w:tc>
        <w:tc>
          <w:tcPr>
            <w:tcW w:w="2020" w:type="dxa"/>
          </w:tcPr>
          <w:p w14:paraId="5F5CF5B6" w14:textId="77777777" w:rsidR="006D270F" w:rsidRDefault="00000000">
            <w:r>
              <w:t>teren produkcji,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C4B2E86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3B447145" w14:textId="77777777" w:rsidR="006D270F" w:rsidRDefault="00000000">
            <w:r>
              <w:t>1.5</w:t>
            </w:r>
          </w:p>
        </w:tc>
        <w:tc>
          <w:tcPr>
            <w:tcW w:w="2020" w:type="dxa"/>
          </w:tcPr>
          <w:p w14:paraId="4BBA2C72" w14:textId="77777777" w:rsidR="006D270F" w:rsidRDefault="00000000">
            <w:r>
              <w:t>40.0</w:t>
            </w:r>
          </w:p>
        </w:tc>
        <w:tc>
          <w:tcPr>
            <w:tcW w:w="2020" w:type="dxa"/>
          </w:tcPr>
          <w:p w14:paraId="4047FD16" w14:textId="77777777" w:rsidR="006D270F" w:rsidRDefault="00000000">
            <w:r>
              <w:t>15.0</w:t>
            </w:r>
          </w:p>
        </w:tc>
        <w:tc>
          <w:tcPr>
            <w:tcW w:w="2020" w:type="dxa"/>
          </w:tcPr>
          <w:p w14:paraId="24C50F82" w14:textId="77777777" w:rsidR="006D270F" w:rsidRDefault="00000000">
            <w:r>
              <w:t>30.0</w:t>
            </w:r>
          </w:p>
        </w:tc>
      </w:tr>
      <w:tr w:rsidR="006D270F" w14:paraId="15C63AF6" w14:textId="77777777">
        <w:tc>
          <w:tcPr>
            <w:tcW w:w="2020" w:type="dxa"/>
          </w:tcPr>
          <w:p w14:paraId="4AE52C21" w14:textId="77777777" w:rsidR="006D270F" w:rsidRDefault="00000000">
            <w:r>
              <w:t>2SP</w:t>
            </w:r>
          </w:p>
        </w:tc>
        <w:tc>
          <w:tcPr>
            <w:tcW w:w="2020" w:type="dxa"/>
          </w:tcPr>
          <w:p w14:paraId="54DABF96" w14:textId="77777777" w:rsidR="006D270F" w:rsidRDefault="00000000">
            <w:r>
              <w:t>teren produkcji,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66F4AFE9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540D765A" w14:textId="77777777" w:rsidR="006D270F" w:rsidRDefault="00000000">
            <w:r>
              <w:t>2.0</w:t>
            </w:r>
          </w:p>
        </w:tc>
        <w:tc>
          <w:tcPr>
            <w:tcW w:w="2020" w:type="dxa"/>
          </w:tcPr>
          <w:p w14:paraId="23824C70" w14:textId="77777777" w:rsidR="006D270F" w:rsidRDefault="00000000">
            <w:r>
              <w:t>80.0</w:t>
            </w:r>
          </w:p>
        </w:tc>
        <w:tc>
          <w:tcPr>
            <w:tcW w:w="2020" w:type="dxa"/>
          </w:tcPr>
          <w:p w14:paraId="58BB342F" w14:textId="77777777" w:rsidR="006D270F" w:rsidRDefault="00000000">
            <w:r>
              <w:t>14.0</w:t>
            </w:r>
          </w:p>
        </w:tc>
        <w:tc>
          <w:tcPr>
            <w:tcW w:w="2020" w:type="dxa"/>
          </w:tcPr>
          <w:p w14:paraId="20CDE490" w14:textId="77777777" w:rsidR="006D270F" w:rsidRDefault="00000000">
            <w:r>
              <w:t>20.0</w:t>
            </w:r>
          </w:p>
        </w:tc>
      </w:tr>
      <w:tr w:rsidR="006D270F" w14:paraId="45AA5D44" w14:textId="77777777">
        <w:tc>
          <w:tcPr>
            <w:tcW w:w="2020" w:type="dxa"/>
          </w:tcPr>
          <w:p w14:paraId="70D0B041" w14:textId="77777777" w:rsidR="006D270F" w:rsidRDefault="00000000">
            <w:r>
              <w:t>3SP</w:t>
            </w:r>
          </w:p>
        </w:tc>
        <w:tc>
          <w:tcPr>
            <w:tcW w:w="2020" w:type="dxa"/>
          </w:tcPr>
          <w:p w14:paraId="110692FF" w14:textId="77777777" w:rsidR="006D270F" w:rsidRDefault="00000000">
            <w:r>
              <w:t>teren produkcji,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441EAF9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2FE01DFC" w14:textId="77777777" w:rsidR="006D270F" w:rsidRDefault="00000000">
            <w:r>
              <w:t>2.0</w:t>
            </w:r>
          </w:p>
        </w:tc>
        <w:tc>
          <w:tcPr>
            <w:tcW w:w="2020" w:type="dxa"/>
          </w:tcPr>
          <w:p w14:paraId="43EB29FC" w14:textId="77777777" w:rsidR="006D270F" w:rsidRDefault="00000000">
            <w:r>
              <w:t>80.0</w:t>
            </w:r>
          </w:p>
        </w:tc>
        <w:tc>
          <w:tcPr>
            <w:tcW w:w="2020" w:type="dxa"/>
          </w:tcPr>
          <w:p w14:paraId="2FB66F6E" w14:textId="77777777" w:rsidR="006D270F" w:rsidRDefault="00000000">
            <w:r>
              <w:t>17.0</w:t>
            </w:r>
          </w:p>
        </w:tc>
        <w:tc>
          <w:tcPr>
            <w:tcW w:w="2020" w:type="dxa"/>
          </w:tcPr>
          <w:p w14:paraId="04DDA25C" w14:textId="77777777" w:rsidR="006D270F" w:rsidRDefault="00000000">
            <w:r>
              <w:t>20.0</w:t>
            </w:r>
          </w:p>
        </w:tc>
      </w:tr>
      <w:tr w:rsidR="006D270F" w14:paraId="1E5187A2" w14:textId="77777777">
        <w:tc>
          <w:tcPr>
            <w:tcW w:w="2020" w:type="dxa"/>
          </w:tcPr>
          <w:p w14:paraId="33C8DC3C" w14:textId="77777777" w:rsidR="006D270F" w:rsidRDefault="00000000">
            <w:r>
              <w:t>4SP - 5SP</w:t>
            </w:r>
          </w:p>
        </w:tc>
        <w:tc>
          <w:tcPr>
            <w:tcW w:w="2020" w:type="dxa"/>
          </w:tcPr>
          <w:p w14:paraId="3BB5BE2B" w14:textId="77777777" w:rsidR="006D270F" w:rsidRDefault="00000000">
            <w:r>
              <w:t>teren produkcji,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64D3F54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1C834CD7" w14:textId="77777777" w:rsidR="006D270F" w:rsidRDefault="00000000">
            <w:r>
              <w:t>2.0</w:t>
            </w:r>
          </w:p>
        </w:tc>
        <w:tc>
          <w:tcPr>
            <w:tcW w:w="2020" w:type="dxa"/>
          </w:tcPr>
          <w:p w14:paraId="742786FB" w14:textId="77777777" w:rsidR="006D270F" w:rsidRDefault="00000000">
            <w:r>
              <w:t>80.0</w:t>
            </w:r>
          </w:p>
        </w:tc>
        <w:tc>
          <w:tcPr>
            <w:tcW w:w="2020" w:type="dxa"/>
          </w:tcPr>
          <w:p w14:paraId="2B7231D6" w14:textId="77777777" w:rsidR="006D270F" w:rsidRDefault="00000000">
            <w:r>
              <w:t>14.0</w:t>
            </w:r>
          </w:p>
        </w:tc>
        <w:tc>
          <w:tcPr>
            <w:tcW w:w="2020" w:type="dxa"/>
          </w:tcPr>
          <w:p w14:paraId="56EEB2E3" w14:textId="77777777" w:rsidR="006D270F" w:rsidRDefault="00000000">
            <w:r>
              <w:t>20.0</w:t>
            </w:r>
          </w:p>
        </w:tc>
      </w:tr>
      <w:tr w:rsidR="006D270F" w14:paraId="029E35BC" w14:textId="77777777">
        <w:tc>
          <w:tcPr>
            <w:tcW w:w="2020" w:type="dxa"/>
          </w:tcPr>
          <w:p w14:paraId="38CD0B2C" w14:textId="77777777" w:rsidR="006D270F" w:rsidRDefault="00000000">
            <w:r>
              <w:t>6SP</w:t>
            </w:r>
          </w:p>
        </w:tc>
        <w:tc>
          <w:tcPr>
            <w:tcW w:w="2020" w:type="dxa"/>
          </w:tcPr>
          <w:p w14:paraId="2D326F1A" w14:textId="77777777" w:rsidR="006D270F" w:rsidRDefault="00000000">
            <w:r>
              <w:t>teren produkcji,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02DD034E" w14:textId="77777777" w:rsidR="006D270F" w:rsidRDefault="00000000">
            <w:r>
              <w:t>teren usług, teren lasu</w:t>
            </w:r>
          </w:p>
        </w:tc>
        <w:tc>
          <w:tcPr>
            <w:tcW w:w="2020" w:type="dxa"/>
          </w:tcPr>
          <w:p w14:paraId="73D4660E" w14:textId="77777777" w:rsidR="006D270F" w:rsidRDefault="00000000">
            <w:r>
              <w:t>2.0</w:t>
            </w:r>
          </w:p>
        </w:tc>
        <w:tc>
          <w:tcPr>
            <w:tcW w:w="2020" w:type="dxa"/>
          </w:tcPr>
          <w:p w14:paraId="365C1310" w14:textId="77777777" w:rsidR="006D270F" w:rsidRDefault="00000000">
            <w:r>
              <w:t>80.0</w:t>
            </w:r>
          </w:p>
        </w:tc>
        <w:tc>
          <w:tcPr>
            <w:tcW w:w="2020" w:type="dxa"/>
          </w:tcPr>
          <w:p w14:paraId="05540D7B" w14:textId="77777777" w:rsidR="006D270F" w:rsidRDefault="00000000">
            <w:r>
              <w:t>14.0</w:t>
            </w:r>
          </w:p>
        </w:tc>
        <w:tc>
          <w:tcPr>
            <w:tcW w:w="2020" w:type="dxa"/>
          </w:tcPr>
          <w:p w14:paraId="0495D1CC" w14:textId="77777777" w:rsidR="006D270F" w:rsidRDefault="00000000">
            <w:r>
              <w:t>20.0</w:t>
            </w:r>
          </w:p>
        </w:tc>
      </w:tr>
      <w:tr w:rsidR="006D270F" w14:paraId="5B54E12C" w14:textId="77777777">
        <w:tc>
          <w:tcPr>
            <w:tcW w:w="2020" w:type="dxa"/>
          </w:tcPr>
          <w:p w14:paraId="0A8030BC" w14:textId="77777777" w:rsidR="006D270F" w:rsidRDefault="00000000">
            <w:r>
              <w:t>7SP - 10SP</w:t>
            </w:r>
          </w:p>
        </w:tc>
        <w:tc>
          <w:tcPr>
            <w:tcW w:w="2020" w:type="dxa"/>
          </w:tcPr>
          <w:p w14:paraId="72DA620E" w14:textId="77777777" w:rsidR="006D270F" w:rsidRDefault="00000000">
            <w:r>
              <w:t>teren produkcji,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3EF0A80A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316B6705" w14:textId="77777777" w:rsidR="006D270F" w:rsidRDefault="00000000">
            <w:r>
              <w:t>2.0</w:t>
            </w:r>
          </w:p>
        </w:tc>
        <w:tc>
          <w:tcPr>
            <w:tcW w:w="2020" w:type="dxa"/>
          </w:tcPr>
          <w:p w14:paraId="005BE710" w14:textId="77777777" w:rsidR="006D270F" w:rsidRDefault="00000000">
            <w:r>
              <w:t>80.0</w:t>
            </w:r>
          </w:p>
        </w:tc>
        <w:tc>
          <w:tcPr>
            <w:tcW w:w="2020" w:type="dxa"/>
          </w:tcPr>
          <w:p w14:paraId="60BC05C9" w14:textId="77777777" w:rsidR="006D270F" w:rsidRDefault="00000000">
            <w:r>
              <w:t>14.0</w:t>
            </w:r>
          </w:p>
        </w:tc>
        <w:tc>
          <w:tcPr>
            <w:tcW w:w="2020" w:type="dxa"/>
          </w:tcPr>
          <w:p w14:paraId="2836D9F9" w14:textId="77777777" w:rsidR="006D270F" w:rsidRDefault="00000000">
            <w:r>
              <w:t>20.0</w:t>
            </w:r>
          </w:p>
        </w:tc>
      </w:tr>
      <w:tr w:rsidR="006D270F" w14:paraId="4975785D" w14:textId="77777777">
        <w:tc>
          <w:tcPr>
            <w:tcW w:w="2020" w:type="dxa"/>
          </w:tcPr>
          <w:p w14:paraId="624F4C45" w14:textId="77777777" w:rsidR="006D270F" w:rsidRDefault="00000000">
            <w:r>
              <w:t>11SP</w:t>
            </w:r>
          </w:p>
        </w:tc>
        <w:tc>
          <w:tcPr>
            <w:tcW w:w="2020" w:type="dxa"/>
          </w:tcPr>
          <w:p w14:paraId="172DD380" w14:textId="77777777" w:rsidR="006D270F" w:rsidRDefault="00000000">
            <w:r>
              <w:t>teren produkcji,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5417A692" w14:textId="77777777" w:rsidR="006D270F" w:rsidRDefault="00000000">
            <w:r>
              <w:t>teren usług, teren lasu</w:t>
            </w:r>
          </w:p>
        </w:tc>
        <w:tc>
          <w:tcPr>
            <w:tcW w:w="2020" w:type="dxa"/>
          </w:tcPr>
          <w:p w14:paraId="2A5E1D69" w14:textId="77777777" w:rsidR="006D270F" w:rsidRDefault="00000000">
            <w:r>
              <w:t>2.0</w:t>
            </w:r>
          </w:p>
        </w:tc>
        <w:tc>
          <w:tcPr>
            <w:tcW w:w="2020" w:type="dxa"/>
          </w:tcPr>
          <w:p w14:paraId="779B0DF9" w14:textId="77777777" w:rsidR="006D270F" w:rsidRDefault="00000000">
            <w:r>
              <w:t>80.0</w:t>
            </w:r>
          </w:p>
        </w:tc>
        <w:tc>
          <w:tcPr>
            <w:tcW w:w="2020" w:type="dxa"/>
          </w:tcPr>
          <w:p w14:paraId="1273F894" w14:textId="77777777" w:rsidR="006D270F" w:rsidRDefault="00000000">
            <w:r>
              <w:t>14.0</w:t>
            </w:r>
          </w:p>
        </w:tc>
        <w:tc>
          <w:tcPr>
            <w:tcW w:w="2020" w:type="dxa"/>
          </w:tcPr>
          <w:p w14:paraId="061407A2" w14:textId="77777777" w:rsidR="006D270F" w:rsidRDefault="00000000">
            <w:r>
              <w:t>20.0</w:t>
            </w:r>
          </w:p>
        </w:tc>
      </w:tr>
      <w:tr w:rsidR="006D270F" w14:paraId="58DF333A" w14:textId="77777777">
        <w:tc>
          <w:tcPr>
            <w:tcW w:w="2020" w:type="dxa"/>
          </w:tcPr>
          <w:p w14:paraId="3A976F90" w14:textId="77777777" w:rsidR="006D270F" w:rsidRDefault="00000000">
            <w:r>
              <w:t>12SP</w:t>
            </w:r>
          </w:p>
        </w:tc>
        <w:tc>
          <w:tcPr>
            <w:tcW w:w="2020" w:type="dxa"/>
          </w:tcPr>
          <w:p w14:paraId="5E9FB0BE" w14:textId="77777777" w:rsidR="006D270F" w:rsidRDefault="00000000">
            <w:r>
              <w:t>teren produkcji,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F4C432A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1BB96971" w14:textId="77777777" w:rsidR="006D270F" w:rsidRDefault="00000000">
            <w:r>
              <w:t>2.0</w:t>
            </w:r>
          </w:p>
        </w:tc>
        <w:tc>
          <w:tcPr>
            <w:tcW w:w="2020" w:type="dxa"/>
          </w:tcPr>
          <w:p w14:paraId="330EDCF5" w14:textId="77777777" w:rsidR="006D270F" w:rsidRDefault="00000000">
            <w:r>
              <w:t>60.0</w:t>
            </w:r>
          </w:p>
        </w:tc>
        <w:tc>
          <w:tcPr>
            <w:tcW w:w="2020" w:type="dxa"/>
          </w:tcPr>
          <w:p w14:paraId="5C3F72BA" w14:textId="77777777" w:rsidR="006D270F" w:rsidRDefault="00000000">
            <w:r>
              <w:t>12.0</w:t>
            </w:r>
          </w:p>
        </w:tc>
        <w:tc>
          <w:tcPr>
            <w:tcW w:w="2020" w:type="dxa"/>
          </w:tcPr>
          <w:p w14:paraId="09212D9A" w14:textId="77777777" w:rsidR="006D270F" w:rsidRDefault="00000000">
            <w:r>
              <w:t>30.0</w:t>
            </w:r>
          </w:p>
        </w:tc>
      </w:tr>
    </w:tbl>
    <w:p w14:paraId="05BD2073" w14:textId="77777777" w:rsidR="006D270F" w:rsidRDefault="006D270F"/>
    <w:p w14:paraId="4392903A" w14:textId="77777777" w:rsidR="006D270F" w:rsidRDefault="00000000">
      <w:r>
        <w:rPr>
          <w:b/>
        </w:rPr>
        <w:t>Zestawienie gminnych standardów urbanistycznych dla strefy SI</w:t>
      </w:r>
    </w:p>
    <w:tbl>
      <w:tblPr>
        <w:tblW w:w="5000" w:type="pct"/>
        <w:tblBorders>
          <w:top w:val="single" w:sz="6" w:space="0" w:color="000000"/>
          <w:left w:val="nil"/>
          <w:bottom w:val="single" w:sz="6" w:space="0" w:color="000000"/>
          <w:right w:val="nil"/>
          <w:insideH w:val="single" w:sz="6" w:space="0" w:color="000000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4966"/>
        <w:gridCol w:w="2030"/>
        <w:gridCol w:w="1472"/>
        <w:gridCol w:w="1472"/>
        <w:gridCol w:w="1472"/>
        <w:gridCol w:w="1472"/>
      </w:tblGrid>
      <w:tr w:rsidR="006D270F" w14:paraId="7F665FAC" w14:textId="77777777">
        <w:tc>
          <w:tcPr>
            <w:tcW w:w="850" w:type="dxa"/>
          </w:tcPr>
          <w:p w14:paraId="68B3E09A" w14:textId="77777777" w:rsidR="006D270F" w:rsidRDefault="00000000">
            <w:r>
              <w:rPr>
                <w:b/>
                <w:sz w:val="10"/>
              </w:rPr>
              <w:t>Oznaczenie</w:t>
            </w:r>
          </w:p>
        </w:tc>
        <w:tc>
          <w:tcPr>
            <w:tcW w:w="7063" w:type="dxa"/>
          </w:tcPr>
          <w:p w14:paraId="57BC647D" w14:textId="77777777" w:rsidR="006D270F" w:rsidRDefault="00000000">
            <w:r>
              <w:rPr>
                <w:b/>
                <w:sz w:val="10"/>
              </w:rPr>
              <w:t>Profil podstawowy strefy</w:t>
            </w:r>
          </w:p>
        </w:tc>
        <w:tc>
          <w:tcPr>
            <w:tcW w:w="2825" w:type="dxa"/>
          </w:tcPr>
          <w:p w14:paraId="7167E281" w14:textId="77777777" w:rsidR="006D270F" w:rsidRDefault="00000000">
            <w:r>
              <w:rPr>
                <w:b/>
                <w:sz w:val="10"/>
              </w:rPr>
              <w:t>Profil dodatkowy strefy</w:t>
            </w:r>
          </w:p>
        </w:tc>
        <w:tc>
          <w:tcPr>
            <w:tcW w:w="850" w:type="dxa"/>
          </w:tcPr>
          <w:p w14:paraId="39695990" w14:textId="77777777" w:rsidR="006D270F" w:rsidRDefault="00000000">
            <w:r>
              <w:rPr>
                <w:b/>
                <w:sz w:val="10"/>
              </w:rPr>
              <w:t>Maksymalna nadziemna Intensywność Zabudowy</w:t>
            </w:r>
          </w:p>
        </w:tc>
        <w:tc>
          <w:tcPr>
            <w:tcW w:w="850" w:type="dxa"/>
          </w:tcPr>
          <w:p w14:paraId="199DB5F8" w14:textId="77777777" w:rsidR="006D270F" w:rsidRDefault="00000000">
            <w:r>
              <w:rPr>
                <w:b/>
                <w:sz w:val="10"/>
              </w:rPr>
              <w:t>Maksymalny udział powierzchni zabudowy</w:t>
            </w:r>
          </w:p>
        </w:tc>
        <w:tc>
          <w:tcPr>
            <w:tcW w:w="850" w:type="dxa"/>
          </w:tcPr>
          <w:p w14:paraId="525A979A" w14:textId="77777777" w:rsidR="006D270F" w:rsidRDefault="00000000">
            <w:r>
              <w:rPr>
                <w:b/>
                <w:sz w:val="10"/>
              </w:rPr>
              <w:t>Maksymalna wysokość zabudowy</w:t>
            </w:r>
          </w:p>
        </w:tc>
        <w:tc>
          <w:tcPr>
            <w:tcW w:w="850" w:type="dxa"/>
          </w:tcPr>
          <w:p w14:paraId="7876C4BC" w14:textId="77777777" w:rsidR="006D270F" w:rsidRDefault="00000000">
            <w:r>
              <w:rPr>
                <w:b/>
                <w:sz w:val="10"/>
              </w:rPr>
              <w:t>Minimalny udział powierzchni biologicznie czynnej</w:t>
            </w:r>
          </w:p>
        </w:tc>
      </w:tr>
      <w:tr w:rsidR="006D270F" w14:paraId="6A73352C" w14:textId="77777777">
        <w:tc>
          <w:tcPr>
            <w:tcW w:w="2020" w:type="dxa"/>
          </w:tcPr>
          <w:p w14:paraId="15714199" w14:textId="77777777" w:rsidR="006D270F" w:rsidRDefault="00000000">
            <w:r>
              <w:t>1SI - 2SI</w:t>
            </w:r>
          </w:p>
        </w:tc>
        <w:tc>
          <w:tcPr>
            <w:tcW w:w="2020" w:type="dxa"/>
          </w:tcPr>
          <w:p w14:paraId="34EE44A7" w14:textId="77777777" w:rsidR="006D270F" w:rsidRDefault="00000000">
            <w:r>
              <w:t>teren infrastruktury technicznej, teren komunikacji, teren ogrodów działkowych</w:t>
            </w:r>
          </w:p>
        </w:tc>
        <w:tc>
          <w:tcPr>
            <w:tcW w:w="2020" w:type="dxa"/>
          </w:tcPr>
          <w:p w14:paraId="33CC8BBE" w14:textId="77777777" w:rsidR="006D270F" w:rsidRDefault="006D270F"/>
        </w:tc>
        <w:tc>
          <w:tcPr>
            <w:tcW w:w="2020" w:type="dxa"/>
          </w:tcPr>
          <w:p w14:paraId="4919C008" w14:textId="77777777" w:rsidR="006D270F" w:rsidRDefault="006D270F"/>
        </w:tc>
        <w:tc>
          <w:tcPr>
            <w:tcW w:w="2020" w:type="dxa"/>
          </w:tcPr>
          <w:p w14:paraId="7BE8BBBC" w14:textId="77777777" w:rsidR="006D270F" w:rsidRDefault="006D270F"/>
        </w:tc>
        <w:tc>
          <w:tcPr>
            <w:tcW w:w="2020" w:type="dxa"/>
          </w:tcPr>
          <w:p w14:paraId="2A770A6B" w14:textId="77777777" w:rsidR="006D270F" w:rsidRDefault="006D270F"/>
        </w:tc>
        <w:tc>
          <w:tcPr>
            <w:tcW w:w="2020" w:type="dxa"/>
          </w:tcPr>
          <w:p w14:paraId="33D76CBC" w14:textId="77777777" w:rsidR="006D270F" w:rsidRDefault="00000000">
            <w:r>
              <w:t>20.0</w:t>
            </w:r>
          </w:p>
        </w:tc>
      </w:tr>
      <w:tr w:rsidR="006D270F" w14:paraId="64B89969" w14:textId="77777777">
        <w:tc>
          <w:tcPr>
            <w:tcW w:w="2020" w:type="dxa"/>
          </w:tcPr>
          <w:p w14:paraId="60CBC0C2" w14:textId="77777777" w:rsidR="006D270F" w:rsidRDefault="00000000">
            <w:r>
              <w:t>3SI</w:t>
            </w:r>
          </w:p>
        </w:tc>
        <w:tc>
          <w:tcPr>
            <w:tcW w:w="2020" w:type="dxa"/>
          </w:tcPr>
          <w:p w14:paraId="03AEC246" w14:textId="77777777" w:rsidR="006D270F" w:rsidRDefault="00000000">
            <w:r>
              <w:t>teren infrastruktury technicznej, teren komunikacji, teren ogrodów działkowych</w:t>
            </w:r>
          </w:p>
        </w:tc>
        <w:tc>
          <w:tcPr>
            <w:tcW w:w="2020" w:type="dxa"/>
          </w:tcPr>
          <w:p w14:paraId="625FAB34" w14:textId="77777777" w:rsidR="006D270F" w:rsidRDefault="00000000">
            <w:r>
              <w:t>teren lasu, teren usług, teren zieleni urządzonej</w:t>
            </w:r>
          </w:p>
        </w:tc>
        <w:tc>
          <w:tcPr>
            <w:tcW w:w="2020" w:type="dxa"/>
          </w:tcPr>
          <w:p w14:paraId="0B37D770" w14:textId="77777777" w:rsidR="006D270F" w:rsidRDefault="006D270F"/>
        </w:tc>
        <w:tc>
          <w:tcPr>
            <w:tcW w:w="2020" w:type="dxa"/>
          </w:tcPr>
          <w:p w14:paraId="7850AC97" w14:textId="77777777" w:rsidR="006D270F" w:rsidRDefault="006D270F"/>
        </w:tc>
        <w:tc>
          <w:tcPr>
            <w:tcW w:w="2020" w:type="dxa"/>
          </w:tcPr>
          <w:p w14:paraId="49FA12F1" w14:textId="77777777" w:rsidR="006D270F" w:rsidRDefault="006D270F"/>
        </w:tc>
        <w:tc>
          <w:tcPr>
            <w:tcW w:w="2020" w:type="dxa"/>
          </w:tcPr>
          <w:p w14:paraId="19B58B95" w14:textId="77777777" w:rsidR="006D270F" w:rsidRDefault="00000000">
            <w:r>
              <w:t>20.0</w:t>
            </w:r>
          </w:p>
        </w:tc>
      </w:tr>
      <w:tr w:rsidR="006D270F" w14:paraId="6BA28328" w14:textId="77777777">
        <w:tc>
          <w:tcPr>
            <w:tcW w:w="2020" w:type="dxa"/>
          </w:tcPr>
          <w:p w14:paraId="18E23986" w14:textId="77777777" w:rsidR="006D270F" w:rsidRDefault="00000000">
            <w:r>
              <w:t>4SI</w:t>
            </w:r>
          </w:p>
        </w:tc>
        <w:tc>
          <w:tcPr>
            <w:tcW w:w="2020" w:type="dxa"/>
          </w:tcPr>
          <w:p w14:paraId="39C57E21" w14:textId="77777777" w:rsidR="006D270F" w:rsidRDefault="00000000">
            <w:r>
              <w:t>teren infrastruktury technicznej, teren komunikacji, teren ogrodów działkowych</w:t>
            </w:r>
          </w:p>
        </w:tc>
        <w:tc>
          <w:tcPr>
            <w:tcW w:w="2020" w:type="dxa"/>
          </w:tcPr>
          <w:p w14:paraId="68849785" w14:textId="77777777" w:rsidR="006D270F" w:rsidRDefault="00000000">
            <w:r>
              <w:t>teren usług</w:t>
            </w:r>
          </w:p>
        </w:tc>
        <w:tc>
          <w:tcPr>
            <w:tcW w:w="2020" w:type="dxa"/>
          </w:tcPr>
          <w:p w14:paraId="41B5B9DC" w14:textId="77777777" w:rsidR="006D270F" w:rsidRDefault="006D270F"/>
        </w:tc>
        <w:tc>
          <w:tcPr>
            <w:tcW w:w="2020" w:type="dxa"/>
          </w:tcPr>
          <w:p w14:paraId="73A80004" w14:textId="77777777" w:rsidR="006D270F" w:rsidRDefault="006D270F"/>
        </w:tc>
        <w:tc>
          <w:tcPr>
            <w:tcW w:w="2020" w:type="dxa"/>
          </w:tcPr>
          <w:p w14:paraId="0F158428" w14:textId="77777777" w:rsidR="006D270F" w:rsidRDefault="006D270F"/>
        </w:tc>
        <w:tc>
          <w:tcPr>
            <w:tcW w:w="2020" w:type="dxa"/>
          </w:tcPr>
          <w:p w14:paraId="477B98D2" w14:textId="77777777" w:rsidR="006D270F" w:rsidRDefault="00000000">
            <w:r>
              <w:t>20.0</w:t>
            </w:r>
          </w:p>
        </w:tc>
      </w:tr>
      <w:tr w:rsidR="006D270F" w14:paraId="699DC022" w14:textId="77777777">
        <w:tc>
          <w:tcPr>
            <w:tcW w:w="2020" w:type="dxa"/>
          </w:tcPr>
          <w:p w14:paraId="548E91B0" w14:textId="77777777" w:rsidR="006D270F" w:rsidRDefault="00000000">
            <w:r>
              <w:t>5SI</w:t>
            </w:r>
          </w:p>
        </w:tc>
        <w:tc>
          <w:tcPr>
            <w:tcW w:w="2020" w:type="dxa"/>
          </w:tcPr>
          <w:p w14:paraId="7C77E606" w14:textId="77777777" w:rsidR="006D270F" w:rsidRDefault="00000000">
            <w:r>
              <w:t>teren infrastruktury technicznej, teren komunikacji, teren ogrodów działkowych</w:t>
            </w:r>
          </w:p>
        </w:tc>
        <w:tc>
          <w:tcPr>
            <w:tcW w:w="2020" w:type="dxa"/>
          </w:tcPr>
          <w:p w14:paraId="1EC07343" w14:textId="77777777" w:rsidR="006D270F" w:rsidRDefault="006D270F"/>
        </w:tc>
        <w:tc>
          <w:tcPr>
            <w:tcW w:w="2020" w:type="dxa"/>
          </w:tcPr>
          <w:p w14:paraId="58128736" w14:textId="77777777" w:rsidR="006D270F" w:rsidRDefault="006D270F"/>
        </w:tc>
        <w:tc>
          <w:tcPr>
            <w:tcW w:w="2020" w:type="dxa"/>
          </w:tcPr>
          <w:p w14:paraId="59DA1375" w14:textId="77777777" w:rsidR="006D270F" w:rsidRDefault="006D270F"/>
        </w:tc>
        <w:tc>
          <w:tcPr>
            <w:tcW w:w="2020" w:type="dxa"/>
          </w:tcPr>
          <w:p w14:paraId="1E295E7A" w14:textId="77777777" w:rsidR="006D270F" w:rsidRDefault="006D270F"/>
        </w:tc>
        <w:tc>
          <w:tcPr>
            <w:tcW w:w="2020" w:type="dxa"/>
          </w:tcPr>
          <w:p w14:paraId="341A222C" w14:textId="77777777" w:rsidR="006D270F" w:rsidRDefault="00000000">
            <w:r>
              <w:t>20.0</w:t>
            </w:r>
          </w:p>
        </w:tc>
      </w:tr>
    </w:tbl>
    <w:p w14:paraId="63E0C37F" w14:textId="77777777" w:rsidR="006D270F" w:rsidRDefault="006D270F"/>
    <w:p w14:paraId="40B8D599" w14:textId="77777777" w:rsidR="006D270F" w:rsidRDefault="00000000">
      <w:r>
        <w:rPr>
          <w:b/>
        </w:rPr>
        <w:t>Zestawienie gminnych standardów urbanistycznych dla strefy SN</w:t>
      </w:r>
    </w:p>
    <w:tbl>
      <w:tblPr>
        <w:tblW w:w="5000" w:type="pct"/>
        <w:tblBorders>
          <w:top w:val="single" w:sz="6" w:space="0" w:color="000000"/>
          <w:left w:val="nil"/>
          <w:bottom w:val="single" w:sz="6" w:space="0" w:color="000000"/>
          <w:right w:val="nil"/>
          <w:insideH w:val="single" w:sz="6" w:space="0" w:color="000000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4966"/>
        <w:gridCol w:w="2030"/>
        <w:gridCol w:w="1472"/>
        <w:gridCol w:w="1472"/>
        <w:gridCol w:w="1472"/>
        <w:gridCol w:w="1472"/>
      </w:tblGrid>
      <w:tr w:rsidR="006D270F" w14:paraId="7B149F28" w14:textId="77777777">
        <w:tc>
          <w:tcPr>
            <w:tcW w:w="850" w:type="dxa"/>
          </w:tcPr>
          <w:p w14:paraId="0DE72F18" w14:textId="77777777" w:rsidR="006D270F" w:rsidRDefault="00000000">
            <w:r>
              <w:rPr>
                <w:b/>
                <w:sz w:val="10"/>
              </w:rPr>
              <w:t>Oznaczenie</w:t>
            </w:r>
          </w:p>
        </w:tc>
        <w:tc>
          <w:tcPr>
            <w:tcW w:w="7063" w:type="dxa"/>
          </w:tcPr>
          <w:p w14:paraId="79065D65" w14:textId="77777777" w:rsidR="006D270F" w:rsidRDefault="00000000">
            <w:r>
              <w:rPr>
                <w:b/>
                <w:sz w:val="10"/>
              </w:rPr>
              <w:t>Profil podstawowy strefy</w:t>
            </w:r>
          </w:p>
        </w:tc>
        <w:tc>
          <w:tcPr>
            <w:tcW w:w="2825" w:type="dxa"/>
          </w:tcPr>
          <w:p w14:paraId="0439D5F2" w14:textId="77777777" w:rsidR="006D270F" w:rsidRDefault="00000000">
            <w:r>
              <w:rPr>
                <w:b/>
                <w:sz w:val="10"/>
              </w:rPr>
              <w:t>Profil dodatkowy strefy</w:t>
            </w:r>
          </w:p>
        </w:tc>
        <w:tc>
          <w:tcPr>
            <w:tcW w:w="850" w:type="dxa"/>
          </w:tcPr>
          <w:p w14:paraId="39D147E8" w14:textId="77777777" w:rsidR="006D270F" w:rsidRDefault="00000000">
            <w:r>
              <w:rPr>
                <w:b/>
                <w:sz w:val="10"/>
              </w:rPr>
              <w:t>Maksymalna nadziemna Intensywność Zabudowy</w:t>
            </w:r>
          </w:p>
        </w:tc>
        <w:tc>
          <w:tcPr>
            <w:tcW w:w="850" w:type="dxa"/>
          </w:tcPr>
          <w:p w14:paraId="2CC06274" w14:textId="77777777" w:rsidR="006D270F" w:rsidRDefault="00000000">
            <w:r>
              <w:rPr>
                <w:b/>
                <w:sz w:val="10"/>
              </w:rPr>
              <w:t>Maksymalny udział powierzchni zabudowy</w:t>
            </w:r>
          </w:p>
        </w:tc>
        <w:tc>
          <w:tcPr>
            <w:tcW w:w="850" w:type="dxa"/>
          </w:tcPr>
          <w:p w14:paraId="6B8DC771" w14:textId="77777777" w:rsidR="006D270F" w:rsidRDefault="00000000">
            <w:r>
              <w:rPr>
                <w:b/>
                <w:sz w:val="10"/>
              </w:rPr>
              <w:t>Maksymalna wysokość zabudowy</w:t>
            </w:r>
          </w:p>
        </w:tc>
        <w:tc>
          <w:tcPr>
            <w:tcW w:w="850" w:type="dxa"/>
          </w:tcPr>
          <w:p w14:paraId="392928F2" w14:textId="77777777" w:rsidR="006D270F" w:rsidRDefault="00000000">
            <w:r>
              <w:rPr>
                <w:b/>
                <w:sz w:val="10"/>
              </w:rPr>
              <w:t>Minimalny udział powierzchni biologicznie czynnej</w:t>
            </w:r>
          </w:p>
        </w:tc>
      </w:tr>
      <w:tr w:rsidR="006D270F" w14:paraId="57355CE7" w14:textId="77777777">
        <w:tc>
          <w:tcPr>
            <w:tcW w:w="2020" w:type="dxa"/>
          </w:tcPr>
          <w:p w14:paraId="612ABA2A" w14:textId="77777777" w:rsidR="006D270F" w:rsidRDefault="00000000">
            <w:r>
              <w:t>1SN</w:t>
            </w:r>
          </w:p>
        </w:tc>
        <w:tc>
          <w:tcPr>
            <w:tcW w:w="2020" w:type="dxa"/>
          </w:tcPr>
          <w:p w14:paraId="3F34C82E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66F06E44" w14:textId="77777777" w:rsidR="006D270F" w:rsidRDefault="00000000">
            <w:r>
              <w:t>teren usług sportu i rekreacji, teren usług turystyki, teren zieleni naturalnej</w:t>
            </w:r>
          </w:p>
        </w:tc>
        <w:tc>
          <w:tcPr>
            <w:tcW w:w="2020" w:type="dxa"/>
          </w:tcPr>
          <w:p w14:paraId="30C31393" w14:textId="77777777" w:rsidR="006D270F" w:rsidRDefault="006D270F"/>
        </w:tc>
        <w:tc>
          <w:tcPr>
            <w:tcW w:w="2020" w:type="dxa"/>
          </w:tcPr>
          <w:p w14:paraId="46D2C552" w14:textId="77777777" w:rsidR="006D270F" w:rsidRDefault="006D270F"/>
        </w:tc>
        <w:tc>
          <w:tcPr>
            <w:tcW w:w="2020" w:type="dxa"/>
          </w:tcPr>
          <w:p w14:paraId="1EE8A93E" w14:textId="77777777" w:rsidR="006D270F" w:rsidRDefault="006D270F"/>
        </w:tc>
        <w:tc>
          <w:tcPr>
            <w:tcW w:w="2020" w:type="dxa"/>
          </w:tcPr>
          <w:p w14:paraId="5EB169D1" w14:textId="77777777" w:rsidR="006D270F" w:rsidRDefault="00000000">
            <w:r>
              <w:t>50.0</w:t>
            </w:r>
          </w:p>
        </w:tc>
      </w:tr>
      <w:tr w:rsidR="006D270F" w14:paraId="7DA55AEF" w14:textId="77777777">
        <w:tc>
          <w:tcPr>
            <w:tcW w:w="2020" w:type="dxa"/>
          </w:tcPr>
          <w:p w14:paraId="3539EBED" w14:textId="77777777" w:rsidR="006D270F" w:rsidRDefault="00000000">
            <w:r>
              <w:t>2SN</w:t>
            </w:r>
          </w:p>
        </w:tc>
        <w:tc>
          <w:tcPr>
            <w:tcW w:w="2020" w:type="dxa"/>
          </w:tcPr>
          <w:p w14:paraId="0A1CAD0E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0927B048" w14:textId="77777777" w:rsidR="006D270F" w:rsidRDefault="00000000">
            <w:r>
              <w:t>teren lasu, teren usług kultury i rozrywki, teren usług sportu i rekreacji, teren usług turystyki, teren zieleni naturalnej</w:t>
            </w:r>
          </w:p>
        </w:tc>
        <w:tc>
          <w:tcPr>
            <w:tcW w:w="2020" w:type="dxa"/>
          </w:tcPr>
          <w:p w14:paraId="52A2647D" w14:textId="77777777" w:rsidR="006D270F" w:rsidRDefault="006D270F"/>
        </w:tc>
        <w:tc>
          <w:tcPr>
            <w:tcW w:w="2020" w:type="dxa"/>
          </w:tcPr>
          <w:p w14:paraId="3AF6014D" w14:textId="77777777" w:rsidR="006D270F" w:rsidRDefault="006D270F"/>
        </w:tc>
        <w:tc>
          <w:tcPr>
            <w:tcW w:w="2020" w:type="dxa"/>
          </w:tcPr>
          <w:p w14:paraId="0A9CC469" w14:textId="77777777" w:rsidR="006D270F" w:rsidRDefault="006D270F"/>
        </w:tc>
        <w:tc>
          <w:tcPr>
            <w:tcW w:w="2020" w:type="dxa"/>
          </w:tcPr>
          <w:p w14:paraId="3B27B707" w14:textId="77777777" w:rsidR="006D270F" w:rsidRDefault="00000000">
            <w:r>
              <w:t>50.0</w:t>
            </w:r>
          </w:p>
        </w:tc>
      </w:tr>
      <w:tr w:rsidR="006D270F" w14:paraId="07148073" w14:textId="77777777">
        <w:tc>
          <w:tcPr>
            <w:tcW w:w="2020" w:type="dxa"/>
          </w:tcPr>
          <w:p w14:paraId="4B9E8965" w14:textId="77777777" w:rsidR="006D270F" w:rsidRDefault="00000000">
            <w:r>
              <w:t>3SN</w:t>
            </w:r>
          </w:p>
        </w:tc>
        <w:tc>
          <w:tcPr>
            <w:tcW w:w="2020" w:type="dxa"/>
          </w:tcPr>
          <w:p w14:paraId="1C09CA3A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3E9FC114" w14:textId="77777777" w:rsidR="006D270F" w:rsidRDefault="00000000">
            <w:r>
              <w:t>teren usług handlu detalicznego, teren usług kultury i rozrywki, teren usług sportu i rekreacji, teren usług turystyki</w:t>
            </w:r>
          </w:p>
        </w:tc>
        <w:tc>
          <w:tcPr>
            <w:tcW w:w="2020" w:type="dxa"/>
          </w:tcPr>
          <w:p w14:paraId="11BEE3FA" w14:textId="77777777" w:rsidR="006D270F" w:rsidRDefault="006D270F"/>
        </w:tc>
        <w:tc>
          <w:tcPr>
            <w:tcW w:w="2020" w:type="dxa"/>
          </w:tcPr>
          <w:p w14:paraId="633C9AC7" w14:textId="77777777" w:rsidR="006D270F" w:rsidRDefault="006D270F"/>
        </w:tc>
        <w:tc>
          <w:tcPr>
            <w:tcW w:w="2020" w:type="dxa"/>
          </w:tcPr>
          <w:p w14:paraId="270A9D89" w14:textId="77777777" w:rsidR="006D270F" w:rsidRDefault="006D270F"/>
        </w:tc>
        <w:tc>
          <w:tcPr>
            <w:tcW w:w="2020" w:type="dxa"/>
          </w:tcPr>
          <w:p w14:paraId="5D4A510E" w14:textId="77777777" w:rsidR="006D270F" w:rsidRDefault="00000000">
            <w:r>
              <w:t>50.0</w:t>
            </w:r>
          </w:p>
        </w:tc>
      </w:tr>
      <w:tr w:rsidR="006D270F" w14:paraId="6CB0849A" w14:textId="77777777">
        <w:tc>
          <w:tcPr>
            <w:tcW w:w="2020" w:type="dxa"/>
          </w:tcPr>
          <w:p w14:paraId="389060A5" w14:textId="77777777" w:rsidR="006D270F" w:rsidRDefault="00000000">
            <w:r>
              <w:lastRenderedPageBreak/>
              <w:t>4SN</w:t>
            </w:r>
          </w:p>
        </w:tc>
        <w:tc>
          <w:tcPr>
            <w:tcW w:w="2020" w:type="dxa"/>
          </w:tcPr>
          <w:p w14:paraId="15D85B82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283B3B3B" w14:textId="77777777" w:rsidR="006D270F" w:rsidRDefault="00000000">
            <w:r>
              <w:t>teren usług sportu i rekreacji</w:t>
            </w:r>
          </w:p>
        </w:tc>
        <w:tc>
          <w:tcPr>
            <w:tcW w:w="2020" w:type="dxa"/>
          </w:tcPr>
          <w:p w14:paraId="035C1856" w14:textId="77777777" w:rsidR="006D270F" w:rsidRDefault="006D270F"/>
        </w:tc>
        <w:tc>
          <w:tcPr>
            <w:tcW w:w="2020" w:type="dxa"/>
          </w:tcPr>
          <w:p w14:paraId="7F1E3CCE" w14:textId="77777777" w:rsidR="006D270F" w:rsidRDefault="006D270F"/>
        </w:tc>
        <w:tc>
          <w:tcPr>
            <w:tcW w:w="2020" w:type="dxa"/>
          </w:tcPr>
          <w:p w14:paraId="460FB96D" w14:textId="77777777" w:rsidR="006D270F" w:rsidRDefault="006D270F"/>
        </w:tc>
        <w:tc>
          <w:tcPr>
            <w:tcW w:w="2020" w:type="dxa"/>
          </w:tcPr>
          <w:p w14:paraId="6449578C" w14:textId="77777777" w:rsidR="006D270F" w:rsidRDefault="00000000">
            <w:r>
              <w:t>50.0</w:t>
            </w:r>
          </w:p>
        </w:tc>
      </w:tr>
      <w:tr w:rsidR="006D270F" w14:paraId="31CE3DC0" w14:textId="77777777">
        <w:tc>
          <w:tcPr>
            <w:tcW w:w="2020" w:type="dxa"/>
          </w:tcPr>
          <w:p w14:paraId="4ADBF39E" w14:textId="77777777" w:rsidR="006D270F" w:rsidRDefault="00000000">
            <w:r>
              <w:t>5SN</w:t>
            </w:r>
          </w:p>
        </w:tc>
        <w:tc>
          <w:tcPr>
            <w:tcW w:w="2020" w:type="dxa"/>
          </w:tcPr>
          <w:p w14:paraId="731DCEFC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599A8A8A" w14:textId="77777777" w:rsidR="006D270F" w:rsidRDefault="00000000">
            <w:r>
              <w:t>teren usług sportu i rekreacji, teren usług turystyki</w:t>
            </w:r>
          </w:p>
        </w:tc>
        <w:tc>
          <w:tcPr>
            <w:tcW w:w="2020" w:type="dxa"/>
          </w:tcPr>
          <w:p w14:paraId="18C1A6AD" w14:textId="77777777" w:rsidR="006D270F" w:rsidRDefault="006D270F"/>
        </w:tc>
        <w:tc>
          <w:tcPr>
            <w:tcW w:w="2020" w:type="dxa"/>
          </w:tcPr>
          <w:p w14:paraId="58240CD1" w14:textId="77777777" w:rsidR="006D270F" w:rsidRDefault="006D270F"/>
        </w:tc>
        <w:tc>
          <w:tcPr>
            <w:tcW w:w="2020" w:type="dxa"/>
          </w:tcPr>
          <w:p w14:paraId="7A0CA32F" w14:textId="77777777" w:rsidR="006D270F" w:rsidRDefault="006D270F"/>
        </w:tc>
        <w:tc>
          <w:tcPr>
            <w:tcW w:w="2020" w:type="dxa"/>
          </w:tcPr>
          <w:p w14:paraId="51DD4C8A" w14:textId="77777777" w:rsidR="006D270F" w:rsidRDefault="00000000">
            <w:r>
              <w:t>50.0</w:t>
            </w:r>
          </w:p>
        </w:tc>
      </w:tr>
      <w:tr w:rsidR="006D270F" w14:paraId="70FC1A41" w14:textId="77777777">
        <w:tc>
          <w:tcPr>
            <w:tcW w:w="2020" w:type="dxa"/>
          </w:tcPr>
          <w:p w14:paraId="5023ACA4" w14:textId="77777777" w:rsidR="006D270F" w:rsidRDefault="00000000">
            <w:r>
              <w:t>6SN</w:t>
            </w:r>
          </w:p>
        </w:tc>
        <w:tc>
          <w:tcPr>
            <w:tcW w:w="2020" w:type="dxa"/>
          </w:tcPr>
          <w:p w14:paraId="03A2EAC5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1C153D38" w14:textId="77777777" w:rsidR="006D270F" w:rsidRDefault="00000000">
            <w:r>
              <w:t>teren lasu, teren zieleni naturalnej</w:t>
            </w:r>
          </w:p>
        </w:tc>
        <w:tc>
          <w:tcPr>
            <w:tcW w:w="2020" w:type="dxa"/>
          </w:tcPr>
          <w:p w14:paraId="75DA42EA" w14:textId="77777777" w:rsidR="006D270F" w:rsidRDefault="006D270F"/>
        </w:tc>
        <w:tc>
          <w:tcPr>
            <w:tcW w:w="2020" w:type="dxa"/>
          </w:tcPr>
          <w:p w14:paraId="51460657" w14:textId="77777777" w:rsidR="006D270F" w:rsidRDefault="006D270F"/>
        </w:tc>
        <w:tc>
          <w:tcPr>
            <w:tcW w:w="2020" w:type="dxa"/>
          </w:tcPr>
          <w:p w14:paraId="066E10D9" w14:textId="77777777" w:rsidR="006D270F" w:rsidRDefault="006D270F"/>
        </w:tc>
        <w:tc>
          <w:tcPr>
            <w:tcW w:w="2020" w:type="dxa"/>
          </w:tcPr>
          <w:p w14:paraId="4789151F" w14:textId="77777777" w:rsidR="006D270F" w:rsidRDefault="00000000">
            <w:r>
              <w:t>50.0</w:t>
            </w:r>
          </w:p>
        </w:tc>
      </w:tr>
      <w:tr w:rsidR="006D270F" w14:paraId="1A6FC07E" w14:textId="77777777">
        <w:tc>
          <w:tcPr>
            <w:tcW w:w="2020" w:type="dxa"/>
          </w:tcPr>
          <w:p w14:paraId="12882135" w14:textId="77777777" w:rsidR="006D270F" w:rsidRDefault="00000000">
            <w:r>
              <w:t>7SN</w:t>
            </w:r>
          </w:p>
        </w:tc>
        <w:tc>
          <w:tcPr>
            <w:tcW w:w="2020" w:type="dxa"/>
          </w:tcPr>
          <w:p w14:paraId="0B6EAFD2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305BBC4B" w14:textId="77777777" w:rsidR="006D270F" w:rsidRDefault="00000000">
            <w:r>
              <w:t>teren lasu, teren usług edukacji, teren usług gastronomii, teren usług handlu detalicznego, teren usług sportu i rekreacji, teren usług turystyki, teren zieleni naturalnej</w:t>
            </w:r>
          </w:p>
        </w:tc>
        <w:tc>
          <w:tcPr>
            <w:tcW w:w="2020" w:type="dxa"/>
          </w:tcPr>
          <w:p w14:paraId="4A535B24" w14:textId="77777777" w:rsidR="006D270F" w:rsidRDefault="006D270F"/>
        </w:tc>
        <w:tc>
          <w:tcPr>
            <w:tcW w:w="2020" w:type="dxa"/>
          </w:tcPr>
          <w:p w14:paraId="7ADC625F" w14:textId="77777777" w:rsidR="006D270F" w:rsidRDefault="006D270F"/>
        </w:tc>
        <w:tc>
          <w:tcPr>
            <w:tcW w:w="2020" w:type="dxa"/>
          </w:tcPr>
          <w:p w14:paraId="73B6BEBC" w14:textId="77777777" w:rsidR="006D270F" w:rsidRDefault="006D270F"/>
        </w:tc>
        <w:tc>
          <w:tcPr>
            <w:tcW w:w="2020" w:type="dxa"/>
          </w:tcPr>
          <w:p w14:paraId="44C0259D" w14:textId="77777777" w:rsidR="006D270F" w:rsidRDefault="00000000">
            <w:r>
              <w:t>50.0</w:t>
            </w:r>
          </w:p>
        </w:tc>
      </w:tr>
      <w:tr w:rsidR="006D270F" w14:paraId="6A228133" w14:textId="77777777">
        <w:tc>
          <w:tcPr>
            <w:tcW w:w="2020" w:type="dxa"/>
          </w:tcPr>
          <w:p w14:paraId="4C386E0D" w14:textId="77777777" w:rsidR="006D270F" w:rsidRDefault="00000000">
            <w:r>
              <w:t>8SN</w:t>
            </w:r>
          </w:p>
        </w:tc>
        <w:tc>
          <w:tcPr>
            <w:tcW w:w="2020" w:type="dxa"/>
          </w:tcPr>
          <w:p w14:paraId="2BE2BF1E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34CAA5EF" w14:textId="77777777" w:rsidR="006D270F" w:rsidRDefault="006D270F"/>
        </w:tc>
        <w:tc>
          <w:tcPr>
            <w:tcW w:w="2020" w:type="dxa"/>
          </w:tcPr>
          <w:p w14:paraId="5D4C98F7" w14:textId="77777777" w:rsidR="006D270F" w:rsidRDefault="006D270F"/>
        </w:tc>
        <w:tc>
          <w:tcPr>
            <w:tcW w:w="2020" w:type="dxa"/>
          </w:tcPr>
          <w:p w14:paraId="5E951F15" w14:textId="77777777" w:rsidR="006D270F" w:rsidRDefault="006D270F"/>
        </w:tc>
        <w:tc>
          <w:tcPr>
            <w:tcW w:w="2020" w:type="dxa"/>
          </w:tcPr>
          <w:p w14:paraId="19D6634A" w14:textId="77777777" w:rsidR="006D270F" w:rsidRDefault="006D270F"/>
        </w:tc>
        <w:tc>
          <w:tcPr>
            <w:tcW w:w="2020" w:type="dxa"/>
          </w:tcPr>
          <w:p w14:paraId="50ABCE9F" w14:textId="77777777" w:rsidR="006D270F" w:rsidRDefault="00000000">
            <w:r>
              <w:t>50.0</w:t>
            </w:r>
          </w:p>
        </w:tc>
      </w:tr>
      <w:tr w:rsidR="006D270F" w14:paraId="27B99E9E" w14:textId="77777777">
        <w:tc>
          <w:tcPr>
            <w:tcW w:w="2020" w:type="dxa"/>
          </w:tcPr>
          <w:p w14:paraId="48C380C1" w14:textId="77777777" w:rsidR="006D270F" w:rsidRDefault="00000000">
            <w:r>
              <w:t>9SN</w:t>
            </w:r>
          </w:p>
        </w:tc>
        <w:tc>
          <w:tcPr>
            <w:tcW w:w="2020" w:type="dxa"/>
          </w:tcPr>
          <w:p w14:paraId="0F2F564A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260E171F" w14:textId="77777777" w:rsidR="006D270F" w:rsidRDefault="00000000">
            <w:r>
              <w:t>teren lasu, teren usług gastronomii, teren usług sportu i rekreacji, teren usług turystyki, teren zieleni naturalnej</w:t>
            </w:r>
          </w:p>
        </w:tc>
        <w:tc>
          <w:tcPr>
            <w:tcW w:w="2020" w:type="dxa"/>
          </w:tcPr>
          <w:p w14:paraId="0599C99F" w14:textId="77777777" w:rsidR="006D270F" w:rsidRDefault="006D270F"/>
        </w:tc>
        <w:tc>
          <w:tcPr>
            <w:tcW w:w="2020" w:type="dxa"/>
          </w:tcPr>
          <w:p w14:paraId="77D88591" w14:textId="77777777" w:rsidR="006D270F" w:rsidRDefault="006D270F"/>
        </w:tc>
        <w:tc>
          <w:tcPr>
            <w:tcW w:w="2020" w:type="dxa"/>
          </w:tcPr>
          <w:p w14:paraId="4888FD58" w14:textId="77777777" w:rsidR="006D270F" w:rsidRDefault="006D270F"/>
        </w:tc>
        <w:tc>
          <w:tcPr>
            <w:tcW w:w="2020" w:type="dxa"/>
          </w:tcPr>
          <w:p w14:paraId="4A6BE193" w14:textId="77777777" w:rsidR="006D270F" w:rsidRDefault="00000000">
            <w:r>
              <w:t>50.0</w:t>
            </w:r>
          </w:p>
        </w:tc>
      </w:tr>
      <w:tr w:rsidR="006D270F" w14:paraId="0D4AEDC7" w14:textId="77777777">
        <w:tc>
          <w:tcPr>
            <w:tcW w:w="2020" w:type="dxa"/>
          </w:tcPr>
          <w:p w14:paraId="1706E18D" w14:textId="77777777" w:rsidR="006D270F" w:rsidRDefault="00000000">
            <w:r>
              <w:t>10SN - 11SN</w:t>
            </w:r>
          </w:p>
        </w:tc>
        <w:tc>
          <w:tcPr>
            <w:tcW w:w="2020" w:type="dxa"/>
          </w:tcPr>
          <w:p w14:paraId="7E07A301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060553D4" w14:textId="77777777" w:rsidR="006D270F" w:rsidRDefault="00000000">
            <w:r>
              <w:t>teren usług edukacji, teren usług gastronomii, teren usług handlu detalicznego, teren usług kultury i rozrywki, teren usług nauki, teren usług sportu i rekreacji, teren usług turystyki, teren usług zdrowia i pomocy społecznej, teren zieleni naturalnej</w:t>
            </w:r>
          </w:p>
        </w:tc>
        <w:tc>
          <w:tcPr>
            <w:tcW w:w="2020" w:type="dxa"/>
          </w:tcPr>
          <w:p w14:paraId="156DA63D" w14:textId="77777777" w:rsidR="006D270F" w:rsidRDefault="006D270F"/>
        </w:tc>
        <w:tc>
          <w:tcPr>
            <w:tcW w:w="2020" w:type="dxa"/>
          </w:tcPr>
          <w:p w14:paraId="2A8F2ACF" w14:textId="77777777" w:rsidR="006D270F" w:rsidRDefault="006D270F"/>
        </w:tc>
        <w:tc>
          <w:tcPr>
            <w:tcW w:w="2020" w:type="dxa"/>
          </w:tcPr>
          <w:p w14:paraId="516A06F6" w14:textId="77777777" w:rsidR="006D270F" w:rsidRDefault="006D270F"/>
        </w:tc>
        <w:tc>
          <w:tcPr>
            <w:tcW w:w="2020" w:type="dxa"/>
          </w:tcPr>
          <w:p w14:paraId="6B99FB4F" w14:textId="77777777" w:rsidR="006D270F" w:rsidRDefault="00000000">
            <w:r>
              <w:t>50.0</w:t>
            </w:r>
          </w:p>
        </w:tc>
      </w:tr>
      <w:tr w:rsidR="006D270F" w14:paraId="43BA04B9" w14:textId="77777777">
        <w:tc>
          <w:tcPr>
            <w:tcW w:w="2020" w:type="dxa"/>
          </w:tcPr>
          <w:p w14:paraId="0E90AA50" w14:textId="77777777" w:rsidR="006D270F" w:rsidRDefault="00000000">
            <w:r>
              <w:t>12SN</w:t>
            </w:r>
          </w:p>
        </w:tc>
        <w:tc>
          <w:tcPr>
            <w:tcW w:w="2020" w:type="dxa"/>
          </w:tcPr>
          <w:p w14:paraId="5EE26952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2EEF59B7" w14:textId="77777777" w:rsidR="006D270F" w:rsidRDefault="00000000">
            <w:r>
              <w:t>teren lasu, teren usług edukacji, teren usług gastronomii, teren usług handlu detalicznego, teren usług sportu i rekreacji, teren usług turystyki, teren zieleni naturalnej</w:t>
            </w:r>
          </w:p>
        </w:tc>
        <w:tc>
          <w:tcPr>
            <w:tcW w:w="2020" w:type="dxa"/>
          </w:tcPr>
          <w:p w14:paraId="2F517CAD" w14:textId="77777777" w:rsidR="006D270F" w:rsidRDefault="006D270F"/>
        </w:tc>
        <w:tc>
          <w:tcPr>
            <w:tcW w:w="2020" w:type="dxa"/>
          </w:tcPr>
          <w:p w14:paraId="6428BF5A" w14:textId="77777777" w:rsidR="006D270F" w:rsidRDefault="006D270F"/>
        </w:tc>
        <w:tc>
          <w:tcPr>
            <w:tcW w:w="2020" w:type="dxa"/>
          </w:tcPr>
          <w:p w14:paraId="0A41DCFB" w14:textId="77777777" w:rsidR="006D270F" w:rsidRDefault="006D270F"/>
        </w:tc>
        <w:tc>
          <w:tcPr>
            <w:tcW w:w="2020" w:type="dxa"/>
          </w:tcPr>
          <w:p w14:paraId="1BC73146" w14:textId="77777777" w:rsidR="006D270F" w:rsidRDefault="00000000">
            <w:r>
              <w:t>50.0</w:t>
            </w:r>
          </w:p>
        </w:tc>
      </w:tr>
      <w:tr w:rsidR="006D270F" w14:paraId="018DBA4E" w14:textId="77777777">
        <w:tc>
          <w:tcPr>
            <w:tcW w:w="2020" w:type="dxa"/>
          </w:tcPr>
          <w:p w14:paraId="5254132F" w14:textId="77777777" w:rsidR="006D270F" w:rsidRDefault="00000000">
            <w:r>
              <w:t>13SN</w:t>
            </w:r>
          </w:p>
        </w:tc>
        <w:tc>
          <w:tcPr>
            <w:tcW w:w="2020" w:type="dxa"/>
          </w:tcPr>
          <w:p w14:paraId="7E70D414" w14:textId="77777777" w:rsidR="006D270F" w:rsidRDefault="00000000">
            <w:r>
              <w:t>teren zieleni urządzonej, teren plaży, teren wód, teren komunikacji, teren ogrodów działkowych, teren infrastruktury technicznej</w:t>
            </w:r>
          </w:p>
        </w:tc>
        <w:tc>
          <w:tcPr>
            <w:tcW w:w="2020" w:type="dxa"/>
          </w:tcPr>
          <w:p w14:paraId="4984F395" w14:textId="77777777" w:rsidR="006D270F" w:rsidRDefault="00000000">
            <w:r>
              <w:t>teren lasu, teren zieleni naturalnej</w:t>
            </w:r>
          </w:p>
        </w:tc>
        <w:tc>
          <w:tcPr>
            <w:tcW w:w="2020" w:type="dxa"/>
          </w:tcPr>
          <w:p w14:paraId="0C817FC3" w14:textId="77777777" w:rsidR="006D270F" w:rsidRDefault="006D270F"/>
        </w:tc>
        <w:tc>
          <w:tcPr>
            <w:tcW w:w="2020" w:type="dxa"/>
          </w:tcPr>
          <w:p w14:paraId="5F0F0D24" w14:textId="77777777" w:rsidR="006D270F" w:rsidRDefault="006D270F"/>
        </w:tc>
        <w:tc>
          <w:tcPr>
            <w:tcW w:w="2020" w:type="dxa"/>
          </w:tcPr>
          <w:p w14:paraId="5F780BD9" w14:textId="77777777" w:rsidR="006D270F" w:rsidRDefault="006D270F"/>
        </w:tc>
        <w:tc>
          <w:tcPr>
            <w:tcW w:w="2020" w:type="dxa"/>
          </w:tcPr>
          <w:p w14:paraId="1B6B61A5" w14:textId="77777777" w:rsidR="006D270F" w:rsidRDefault="00000000">
            <w:r>
              <w:t>50.0</w:t>
            </w:r>
          </w:p>
        </w:tc>
      </w:tr>
    </w:tbl>
    <w:p w14:paraId="35310120" w14:textId="77777777" w:rsidR="006D270F" w:rsidRDefault="006D270F"/>
    <w:p w14:paraId="34050AB5" w14:textId="77777777" w:rsidR="006D270F" w:rsidRDefault="00000000">
      <w:r>
        <w:rPr>
          <w:b/>
        </w:rPr>
        <w:t>Zestawienie gminnych standardów urbanistycznych dla strefy SC</w:t>
      </w:r>
    </w:p>
    <w:tbl>
      <w:tblPr>
        <w:tblW w:w="5000" w:type="pct"/>
        <w:tblBorders>
          <w:top w:val="single" w:sz="6" w:space="0" w:color="000000"/>
          <w:left w:val="nil"/>
          <w:bottom w:val="single" w:sz="6" w:space="0" w:color="000000"/>
          <w:right w:val="nil"/>
          <w:insideH w:val="single" w:sz="6" w:space="0" w:color="000000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4966"/>
        <w:gridCol w:w="2030"/>
        <w:gridCol w:w="1472"/>
        <w:gridCol w:w="1472"/>
        <w:gridCol w:w="1472"/>
        <w:gridCol w:w="1472"/>
      </w:tblGrid>
      <w:tr w:rsidR="006D270F" w14:paraId="01A8C82E" w14:textId="77777777">
        <w:tc>
          <w:tcPr>
            <w:tcW w:w="850" w:type="dxa"/>
          </w:tcPr>
          <w:p w14:paraId="40789E2E" w14:textId="77777777" w:rsidR="006D270F" w:rsidRDefault="00000000">
            <w:r>
              <w:rPr>
                <w:b/>
                <w:sz w:val="10"/>
              </w:rPr>
              <w:t>Oznaczenie</w:t>
            </w:r>
          </w:p>
        </w:tc>
        <w:tc>
          <w:tcPr>
            <w:tcW w:w="7063" w:type="dxa"/>
          </w:tcPr>
          <w:p w14:paraId="6E59136D" w14:textId="77777777" w:rsidR="006D270F" w:rsidRDefault="00000000">
            <w:r>
              <w:rPr>
                <w:b/>
                <w:sz w:val="10"/>
              </w:rPr>
              <w:t>Profil podstawowy strefy</w:t>
            </w:r>
          </w:p>
        </w:tc>
        <w:tc>
          <w:tcPr>
            <w:tcW w:w="2825" w:type="dxa"/>
          </w:tcPr>
          <w:p w14:paraId="6A4B347B" w14:textId="77777777" w:rsidR="006D270F" w:rsidRDefault="00000000">
            <w:r>
              <w:rPr>
                <w:b/>
                <w:sz w:val="10"/>
              </w:rPr>
              <w:t>Profil dodatkowy strefy</w:t>
            </w:r>
          </w:p>
        </w:tc>
        <w:tc>
          <w:tcPr>
            <w:tcW w:w="850" w:type="dxa"/>
          </w:tcPr>
          <w:p w14:paraId="6229447F" w14:textId="77777777" w:rsidR="006D270F" w:rsidRDefault="00000000">
            <w:r>
              <w:rPr>
                <w:b/>
                <w:sz w:val="10"/>
              </w:rPr>
              <w:t>Maksymalna nadziemna Intensywność Zabudowy</w:t>
            </w:r>
          </w:p>
        </w:tc>
        <w:tc>
          <w:tcPr>
            <w:tcW w:w="850" w:type="dxa"/>
          </w:tcPr>
          <w:p w14:paraId="6435B8F7" w14:textId="77777777" w:rsidR="006D270F" w:rsidRDefault="00000000">
            <w:r>
              <w:rPr>
                <w:b/>
                <w:sz w:val="10"/>
              </w:rPr>
              <w:t>Maksymalny udział powierzchni zabudowy</w:t>
            </w:r>
          </w:p>
        </w:tc>
        <w:tc>
          <w:tcPr>
            <w:tcW w:w="850" w:type="dxa"/>
          </w:tcPr>
          <w:p w14:paraId="7C05CD18" w14:textId="77777777" w:rsidR="006D270F" w:rsidRDefault="00000000">
            <w:r>
              <w:rPr>
                <w:b/>
                <w:sz w:val="10"/>
              </w:rPr>
              <w:t>Maksymalna wysokość zabudowy</w:t>
            </w:r>
          </w:p>
        </w:tc>
        <w:tc>
          <w:tcPr>
            <w:tcW w:w="850" w:type="dxa"/>
          </w:tcPr>
          <w:p w14:paraId="059A0B1B" w14:textId="77777777" w:rsidR="006D270F" w:rsidRDefault="00000000">
            <w:r>
              <w:rPr>
                <w:b/>
                <w:sz w:val="10"/>
              </w:rPr>
              <w:t>Minimalny udział powierzchni biologicznie czynnej</w:t>
            </w:r>
          </w:p>
        </w:tc>
      </w:tr>
      <w:tr w:rsidR="006D270F" w14:paraId="33C13993" w14:textId="77777777">
        <w:tc>
          <w:tcPr>
            <w:tcW w:w="2020" w:type="dxa"/>
          </w:tcPr>
          <w:p w14:paraId="4314371F" w14:textId="77777777" w:rsidR="006D270F" w:rsidRDefault="00000000">
            <w:r>
              <w:t>1SC</w:t>
            </w:r>
          </w:p>
        </w:tc>
        <w:tc>
          <w:tcPr>
            <w:tcW w:w="2020" w:type="dxa"/>
          </w:tcPr>
          <w:p w14:paraId="799372C1" w14:textId="77777777" w:rsidR="006D270F" w:rsidRDefault="00000000">
            <w:r>
              <w:t>teren cmentarza,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28A66142" w14:textId="77777777" w:rsidR="006D270F" w:rsidRDefault="006D270F"/>
        </w:tc>
        <w:tc>
          <w:tcPr>
            <w:tcW w:w="2020" w:type="dxa"/>
          </w:tcPr>
          <w:p w14:paraId="11EDE04B" w14:textId="77777777" w:rsidR="006D270F" w:rsidRDefault="006D270F"/>
        </w:tc>
        <w:tc>
          <w:tcPr>
            <w:tcW w:w="2020" w:type="dxa"/>
          </w:tcPr>
          <w:p w14:paraId="6DC26360" w14:textId="77777777" w:rsidR="006D270F" w:rsidRDefault="006D270F"/>
        </w:tc>
        <w:tc>
          <w:tcPr>
            <w:tcW w:w="2020" w:type="dxa"/>
          </w:tcPr>
          <w:p w14:paraId="556B5AAD" w14:textId="77777777" w:rsidR="006D270F" w:rsidRDefault="006D270F"/>
        </w:tc>
        <w:tc>
          <w:tcPr>
            <w:tcW w:w="2020" w:type="dxa"/>
          </w:tcPr>
          <w:p w14:paraId="128281FB" w14:textId="77777777" w:rsidR="006D270F" w:rsidRDefault="00000000">
            <w:r>
              <w:t>30.0</w:t>
            </w:r>
          </w:p>
        </w:tc>
      </w:tr>
      <w:tr w:rsidR="006D270F" w14:paraId="7823A4EE" w14:textId="77777777">
        <w:tc>
          <w:tcPr>
            <w:tcW w:w="2020" w:type="dxa"/>
          </w:tcPr>
          <w:p w14:paraId="16CA8982" w14:textId="77777777" w:rsidR="006D270F" w:rsidRDefault="00000000">
            <w:r>
              <w:t>2SC</w:t>
            </w:r>
          </w:p>
        </w:tc>
        <w:tc>
          <w:tcPr>
            <w:tcW w:w="2020" w:type="dxa"/>
          </w:tcPr>
          <w:p w14:paraId="7309F02E" w14:textId="77777777" w:rsidR="006D270F" w:rsidRDefault="00000000">
            <w:r>
              <w:t>teren cmentarza,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5F4FF824" w14:textId="77777777" w:rsidR="006D270F" w:rsidRDefault="00000000">
            <w:r>
              <w:t>teren usług kultu religijnego</w:t>
            </w:r>
          </w:p>
        </w:tc>
        <w:tc>
          <w:tcPr>
            <w:tcW w:w="2020" w:type="dxa"/>
          </w:tcPr>
          <w:p w14:paraId="19EF586B" w14:textId="77777777" w:rsidR="006D270F" w:rsidRDefault="006D270F"/>
        </w:tc>
        <w:tc>
          <w:tcPr>
            <w:tcW w:w="2020" w:type="dxa"/>
          </w:tcPr>
          <w:p w14:paraId="0E1FC476" w14:textId="77777777" w:rsidR="006D270F" w:rsidRDefault="006D270F"/>
        </w:tc>
        <w:tc>
          <w:tcPr>
            <w:tcW w:w="2020" w:type="dxa"/>
          </w:tcPr>
          <w:p w14:paraId="73C09032" w14:textId="77777777" w:rsidR="006D270F" w:rsidRDefault="006D270F"/>
        </w:tc>
        <w:tc>
          <w:tcPr>
            <w:tcW w:w="2020" w:type="dxa"/>
          </w:tcPr>
          <w:p w14:paraId="3D68CA3F" w14:textId="77777777" w:rsidR="006D270F" w:rsidRDefault="00000000">
            <w:r>
              <w:t>30.0</w:t>
            </w:r>
          </w:p>
        </w:tc>
      </w:tr>
      <w:tr w:rsidR="006D270F" w14:paraId="394D7ABC" w14:textId="77777777">
        <w:tc>
          <w:tcPr>
            <w:tcW w:w="2020" w:type="dxa"/>
          </w:tcPr>
          <w:p w14:paraId="0A7B3AB2" w14:textId="77777777" w:rsidR="006D270F" w:rsidRDefault="00000000">
            <w:r>
              <w:t>3SC</w:t>
            </w:r>
          </w:p>
        </w:tc>
        <w:tc>
          <w:tcPr>
            <w:tcW w:w="2020" w:type="dxa"/>
          </w:tcPr>
          <w:p w14:paraId="3487786F" w14:textId="77777777" w:rsidR="006D270F" w:rsidRDefault="00000000">
            <w:r>
              <w:t>teren cmentarza, teren komunikacji, teren zieleni urządzonej, teren ogrodów działkowych, teren infrastruktury technicznej</w:t>
            </w:r>
          </w:p>
        </w:tc>
        <w:tc>
          <w:tcPr>
            <w:tcW w:w="2020" w:type="dxa"/>
          </w:tcPr>
          <w:p w14:paraId="4C2415E3" w14:textId="77777777" w:rsidR="006D270F" w:rsidRDefault="006D270F"/>
        </w:tc>
        <w:tc>
          <w:tcPr>
            <w:tcW w:w="2020" w:type="dxa"/>
          </w:tcPr>
          <w:p w14:paraId="1F687DF5" w14:textId="77777777" w:rsidR="006D270F" w:rsidRDefault="006D270F"/>
        </w:tc>
        <w:tc>
          <w:tcPr>
            <w:tcW w:w="2020" w:type="dxa"/>
          </w:tcPr>
          <w:p w14:paraId="06B4E757" w14:textId="77777777" w:rsidR="006D270F" w:rsidRDefault="006D270F"/>
        </w:tc>
        <w:tc>
          <w:tcPr>
            <w:tcW w:w="2020" w:type="dxa"/>
          </w:tcPr>
          <w:p w14:paraId="651BA515" w14:textId="77777777" w:rsidR="006D270F" w:rsidRDefault="006D270F"/>
        </w:tc>
        <w:tc>
          <w:tcPr>
            <w:tcW w:w="2020" w:type="dxa"/>
          </w:tcPr>
          <w:p w14:paraId="70990479" w14:textId="77777777" w:rsidR="006D270F" w:rsidRDefault="00000000">
            <w:r>
              <w:t>30.0</w:t>
            </w:r>
          </w:p>
        </w:tc>
      </w:tr>
    </w:tbl>
    <w:p w14:paraId="6C6A63F9" w14:textId="77777777" w:rsidR="006D270F" w:rsidRDefault="006D270F"/>
    <w:p w14:paraId="488A33F4" w14:textId="77777777" w:rsidR="006D270F" w:rsidRDefault="00000000">
      <w:r>
        <w:rPr>
          <w:b/>
        </w:rPr>
        <w:t>Zestawienie gminnych standardów urbanistycznych dla strefy SO</w:t>
      </w:r>
    </w:p>
    <w:tbl>
      <w:tblPr>
        <w:tblW w:w="5000" w:type="pct"/>
        <w:tblBorders>
          <w:top w:val="single" w:sz="6" w:space="0" w:color="000000"/>
          <w:left w:val="nil"/>
          <w:bottom w:val="single" w:sz="6" w:space="0" w:color="000000"/>
          <w:right w:val="nil"/>
          <w:insideH w:val="single" w:sz="6" w:space="0" w:color="000000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4966"/>
        <w:gridCol w:w="2030"/>
        <w:gridCol w:w="1472"/>
        <w:gridCol w:w="1472"/>
        <w:gridCol w:w="1472"/>
        <w:gridCol w:w="1472"/>
      </w:tblGrid>
      <w:tr w:rsidR="006D270F" w14:paraId="2395DEB2" w14:textId="77777777">
        <w:tc>
          <w:tcPr>
            <w:tcW w:w="850" w:type="dxa"/>
          </w:tcPr>
          <w:p w14:paraId="78F7F213" w14:textId="77777777" w:rsidR="006D270F" w:rsidRDefault="00000000">
            <w:r>
              <w:rPr>
                <w:b/>
                <w:sz w:val="10"/>
              </w:rPr>
              <w:t>Oznaczenie</w:t>
            </w:r>
          </w:p>
        </w:tc>
        <w:tc>
          <w:tcPr>
            <w:tcW w:w="7063" w:type="dxa"/>
          </w:tcPr>
          <w:p w14:paraId="5B0ECC52" w14:textId="77777777" w:rsidR="006D270F" w:rsidRDefault="00000000">
            <w:r>
              <w:rPr>
                <w:b/>
                <w:sz w:val="10"/>
              </w:rPr>
              <w:t>Profil podstawowy strefy</w:t>
            </w:r>
          </w:p>
        </w:tc>
        <w:tc>
          <w:tcPr>
            <w:tcW w:w="2825" w:type="dxa"/>
          </w:tcPr>
          <w:p w14:paraId="61C144B9" w14:textId="77777777" w:rsidR="006D270F" w:rsidRDefault="00000000">
            <w:r>
              <w:rPr>
                <w:b/>
                <w:sz w:val="10"/>
              </w:rPr>
              <w:t>Profil dodatkowy strefy</w:t>
            </w:r>
          </w:p>
        </w:tc>
        <w:tc>
          <w:tcPr>
            <w:tcW w:w="850" w:type="dxa"/>
          </w:tcPr>
          <w:p w14:paraId="4E764C5E" w14:textId="77777777" w:rsidR="006D270F" w:rsidRDefault="00000000">
            <w:r>
              <w:rPr>
                <w:b/>
                <w:sz w:val="10"/>
              </w:rPr>
              <w:t>Maksymalna nadziemna Intensywność Zabudowy</w:t>
            </w:r>
          </w:p>
        </w:tc>
        <w:tc>
          <w:tcPr>
            <w:tcW w:w="850" w:type="dxa"/>
          </w:tcPr>
          <w:p w14:paraId="2B5C7FDA" w14:textId="77777777" w:rsidR="006D270F" w:rsidRDefault="00000000">
            <w:r>
              <w:rPr>
                <w:b/>
                <w:sz w:val="10"/>
              </w:rPr>
              <w:t>Maksymalny udział powierzchni zabudowy</w:t>
            </w:r>
          </w:p>
        </w:tc>
        <w:tc>
          <w:tcPr>
            <w:tcW w:w="850" w:type="dxa"/>
          </w:tcPr>
          <w:p w14:paraId="16A18F89" w14:textId="77777777" w:rsidR="006D270F" w:rsidRDefault="00000000">
            <w:r>
              <w:rPr>
                <w:b/>
                <w:sz w:val="10"/>
              </w:rPr>
              <w:t>Maksymalna wysokość zabudowy</w:t>
            </w:r>
          </w:p>
        </w:tc>
        <w:tc>
          <w:tcPr>
            <w:tcW w:w="850" w:type="dxa"/>
          </w:tcPr>
          <w:p w14:paraId="4F0C3D3B" w14:textId="77777777" w:rsidR="006D270F" w:rsidRDefault="00000000">
            <w:r>
              <w:rPr>
                <w:b/>
                <w:sz w:val="10"/>
              </w:rPr>
              <w:t>Minimalny udział powierzchni biologicznie czynnej</w:t>
            </w:r>
          </w:p>
        </w:tc>
      </w:tr>
      <w:tr w:rsidR="006D270F" w14:paraId="27797A69" w14:textId="77777777">
        <w:tc>
          <w:tcPr>
            <w:tcW w:w="2020" w:type="dxa"/>
          </w:tcPr>
          <w:p w14:paraId="478D1979" w14:textId="77777777" w:rsidR="006D270F" w:rsidRDefault="00000000">
            <w:r>
              <w:t>1SO</w:t>
            </w:r>
          </w:p>
        </w:tc>
        <w:tc>
          <w:tcPr>
            <w:tcW w:w="2020" w:type="dxa"/>
          </w:tcPr>
          <w:p w14:paraId="0B170363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0CE9AAEF" w14:textId="77777777" w:rsidR="006D270F" w:rsidRDefault="006D270F"/>
        </w:tc>
        <w:tc>
          <w:tcPr>
            <w:tcW w:w="2020" w:type="dxa"/>
          </w:tcPr>
          <w:p w14:paraId="7B4F4E9D" w14:textId="77777777" w:rsidR="006D270F" w:rsidRDefault="006D270F"/>
        </w:tc>
        <w:tc>
          <w:tcPr>
            <w:tcW w:w="2020" w:type="dxa"/>
          </w:tcPr>
          <w:p w14:paraId="2C87DB4A" w14:textId="77777777" w:rsidR="006D270F" w:rsidRDefault="006D270F"/>
        </w:tc>
        <w:tc>
          <w:tcPr>
            <w:tcW w:w="2020" w:type="dxa"/>
          </w:tcPr>
          <w:p w14:paraId="72F48244" w14:textId="77777777" w:rsidR="006D270F" w:rsidRDefault="006D270F"/>
        </w:tc>
        <w:tc>
          <w:tcPr>
            <w:tcW w:w="2020" w:type="dxa"/>
          </w:tcPr>
          <w:p w14:paraId="2936697C" w14:textId="77777777" w:rsidR="006D270F" w:rsidRDefault="006D270F"/>
        </w:tc>
      </w:tr>
      <w:tr w:rsidR="006D270F" w14:paraId="2A385DD5" w14:textId="77777777">
        <w:tc>
          <w:tcPr>
            <w:tcW w:w="2020" w:type="dxa"/>
          </w:tcPr>
          <w:p w14:paraId="7A59E91B" w14:textId="77777777" w:rsidR="006D270F" w:rsidRDefault="00000000">
            <w:r>
              <w:lastRenderedPageBreak/>
              <w:t>2SO - 3SO</w:t>
            </w:r>
          </w:p>
        </w:tc>
        <w:tc>
          <w:tcPr>
            <w:tcW w:w="2020" w:type="dxa"/>
          </w:tcPr>
          <w:p w14:paraId="66509E47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3DD4F22B" w14:textId="77777777" w:rsidR="006D270F" w:rsidRDefault="00000000">
            <w:r>
              <w:t>teren elektrowni wodnej</w:t>
            </w:r>
          </w:p>
        </w:tc>
        <w:tc>
          <w:tcPr>
            <w:tcW w:w="2020" w:type="dxa"/>
          </w:tcPr>
          <w:p w14:paraId="2D5B3670" w14:textId="77777777" w:rsidR="006D270F" w:rsidRDefault="006D270F"/>
        </w:tc>
        <w:tc>
          <w:tcPr>
            <w:tcW w:w="2020" w:type="dxa"/>
          </w:tcPr>
          <w:p w14:paraId="1F441FDC" w14:textId="77777777" w:rsidR="006D270F" w:rsidRDefault="006D270F"/>
        </w:tc>
        <w:tc>
          <w:tcPr>
            <w:tcW w:w="2020" w:type="dxa"/>
          </w:tcPr>
          <w:p w14:paraId="1387051B" w14:textId="77777777" w:rsidR="006D270F" w:rsidRDefault="006D270F"/>
        </w:tc>
        <w:tc>
          <w:tcPr>
            <w:tcW w:w="2020" w:type="dxa"/>
          </w:tcPr>
          <w:p w14:paraId="3DDB898B" w14:textId="77777777" w:rsidR="006D270F" w:rsidRDefault="006D270F"/>
        </w:tc>
      </w:tr>
      <w:tr w:rsidR="006D270F" w14:paraId="4FA1FD46" w14:textId="77777777">
        <w:tc>
          <w:tcPr>
            <w:tcW w:w="2020" w:type="dxa"/>
          </w:tcPr>
          <w:p w14:paraId="4F748108" w14:textId="77777777" w:rsidR="006D270F" w:rsidRDefault="00000000">
            <w:r>
              <w:t>4SO - 5SO</w:t>
            </w:r>
          </w:p>
        </w:tc>
        <w:tc>
          <w:tcPr>
            <w:tcW w:w="2020" w:type="dxa"/>
          </w:tcPr>
          <w:p w14:paraId="4386E2C7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28B6C216" w14:textId="77777777" w:rsidR="006D270F" w:rsidRDefault="006D270F"/>
        </w:tc>
        <w:tc>
          <w:tcPr>
            <w:tcW w:w="2020" w:type="dxa"/>
          </w:tcPr>
          <w:p w14:paraId="06409F03" w14:textId="77777777" w:rsidR="006D270F" w:rsidRDefault="006D270F"/>
        </w:tc>
        <w:tc>
          <w:tcPr>
            <w:tcW w:w="2020" w:type="dxa"/>
          </w:tcPr>
          <w:p w14:paraId="7820E178" w14:textId="77777777" w:rsidR="006D270F" w:rsidRDefault="006D270F"/>
        </w:tc>
        <w:tc>
          <w:tcPr>
            <w:tcW w:w="2020" w:type="dxa"/>
          </w:tcPr>
          <w:p w14:paraId="2076BF51" w14:textId="77777777" w:rsidR="006D270F" w:rsidRDefault="006D270F"/>
        </w:tc>
        <w:tc>
          <w:tcPr>
            <w:tcW w:w="2020" w:type="dxa"/>
          </w:tcPr>
          <w:p w14:paraId="069650AF" w14:textId="77777777" w:rsidR="006D270F" w:rsidRDefault="006D270F"/>
        </w:tc>
      </w:tr>
      <w:tr w:rsidR="006D270F" w14:paraId="060992FF" w14:textId="77777777">
        <w:tc>
          <w:tcPr>
            <w:tcW w:w="2020" w:type="dxa"/>
          </w:tcPr>
          <w:p w14:paraId="147E4D02" w14:textId="77777777" w:rsidR="006D270F" w:rsidRDefault="00000000">
            <w:r>
              <w:t>6SO</w:t>
            </w:r>
          </w:p>
        </w:tc>
        <w:tc>
          <w:tcPr>
            <w:tcW w:w="2020" w:type="dxa"/>
          </w:tcPr>
          <w:p w14:paraId="4C5D12C1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29A54577" w14:textId="77777777" w:rsidR="006D270F" w:rsidRDefault="00000000">
            <w:r>
              <w:t>teren elektrowni słonecznej</w:t>
            </w:r>
          </w:p>
        </w:tc>
        <w:tc>
          <w:tcPr>
            <w:tcW w:w="2020" w:type="dxa"/>
          </w:tcPr>
          <w:p w14:paraId="4466A76B" w14:textId="77777777" w:rsidR="006D270F" w:rsidRDefault="006D270F"/>
        </w:tc>
        <w:tc>
          <w:tcPr>
            <w:tcW w:w="2020" w:type="dxa"/>
          </w:tcPr>
          <w:p w14:paraId="31318EC3" w14:textId="77777777" w:rsidR="006D270F" w:rsidRDefault="006D270F"/>
        </w:tc>
        <w:tc>
          <w:tcPr>
            <w:tcW w:w="2020" w:type="dxa"/>
          </w:tcPr>
          <w:p w14:paraId="553E8EFA" w14:textId="77777777" w:rsidR="006D270F" w:rsidRDefault="006D270F"/>
        </w:tc>
        <w:tc>
          <w:tcPr>
            <w:tcW w:w="2020" w:type="dxa"/>
          </w:tcPr>
          <w:p w14:paraId="5BFFF93D" w14:textId="77777777" w:rsidR="006D270F" w:rsidRDefault="006D270F"/>
        </w:tc>
      </w:tr>
      <w:tr w:rsidR="006D270F" w14:paraId="50F7632C" w14:textId="77777777">
        <w:tc>
          <w:tcPr>
            <w:tcW w:w="2020" w:type="dxa"/>
          </w:tcPr>
          <w:p w14:paraId="38590173" w14:textId="77777777" w:rsidR="006D270F" w:rsidRDefault="00000000">
            <w:r>
              <w:t>7SO - 8SO</w:t>
            </w:r>
          </w:p>
        </w:tc>
        <w:tc>
          <w:tcPr>
            <w:tcW w:w="2020" w:type="dxa"/>
          </w:tcPr>
          <w:p w14:paraId="49997730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1F7E412F" w14:textId="77777777" w:rsidR="006D270F" w:rsidRDefault="006D270F"/>
        </w:tc>
        <w:tc>
          <w:tcPr>
            <w:tcW w:w="2020" w:type="dxa"/>
          </w:tcPr>
          <w:p w14:paraId="49976C42" w14:textId="77777777" w:rsidR="006D270F" w:rsidRDefault="006D270F"/>
        </w:tc>
        <w:tc>
          <w:tcPr>
            <w:tcW w:w="2020" w:type="dxa"/>
          </w:tcPr>
          <w:p w14:paraId="5121050E" w14:textId="77777777" w:rsidR="006D270F" w:rsidRDefault="006D270F"/>
        </w:tc>
        <w:tc>
          <w:tcPr>
            <w:tcW w:w="2020" w:type="dxa"/>
          </w:tcPr>
          <w:p w14:paraId="7ACBC532" w14:textId="77777777" w:rsidR="006D270F" w:rsidRDefault="006D270F"/>
        </w:tc>
        <w:tc>
          <w:tcPr>
            <w:tcW w:w="2020" w:type="dxa"/>
          </w:tcPr>
          <w:p w14:paraId="76590A91" w14:textId="77777777" w:rsidR="006D270F" w:rsidRDefault="006D270F"/>
        </w:tc>
      </w:tr>
      <w:tr w:rsidR="006D270F" w14:paraId="62BE19DE" w14:textId="77777777">
        <w:tc>
          <w:tcPr>
            <w:tcW w:w="2020" w:type="dxa"/>
          </w:tcPr>
          <w:p w14:paraId="3DA46A9F" w14:textId="77777777" w:rsidR="006D270F" w:rsidRDefault="00000000">
            <w:r>
              <w:t>9SO</w:t>
            </w:r>
          </w:p>
        </w:tc>
        <w:tc>
          <w:tcPr>
            <w:tcW w:w="2020" w:type="dxa"/>
          </w:tcPr>
          <w:p w14:paraId="679B3538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48558EEB" w14:textId="77777777" w:rsidR="006D270F" w:rsidRDefault="00000000">
            <w:r>
              <w:t>teren elektrowni słonecznej</w:t>
            </w:r>
          </w:p>
        </w:tc>
        <w:tc>
          <w:tcPr>
            <w:tcW w:w="2020" w:type="dxa"/>
          </w:tcPr>
          <w:p w14:paraId="1558A497" w14:textId="77777777" w:rsidR="006D270F" w:rsidRDefault="006D270F"/>
        </w:tc>
        <w:tc>
          <w:tcPr>
            <w:tcW w:w="2020" w:type="dxa"/>
          </w:tcPr>
          <w:p w14:paraId="04AEF8D2" w14:textId="77777777" w:rsidR="006D270F" w:rsidRDefault="006D270F"/>
        </w:tc>
        <w:tc>
          <w:tcPr>
            <w:tcW w:w="2020" w:type="dxa"/>
          </w:tcPr>
          <w:p w14:paraId="478C3A19" w14:textId="77777777" w:rsidR="006D270F" w:rsidRDefault="006D270F"/>
        </w:tc>
        <w:tc>
          <w:tcPr>
            <w:tcW w:w="2020" w:type="dxa"/>
          </w:tcPr>
          <w:p w14:paraId="699DB88E" w14:textId="77777777" w:rsidR="006D270F" w:rsidRDefault="006D270F"/>
        </w:tc>
      </w:tr>
      <w:tr w:rsidR="006D270F" w14:paraId="5F479232" w14:textId="77777777">
        <w:tc>
          <w:tcPr>
            <w:tcW w:w="2020" w:type="dxa"/>
          </w:tcPr>
          <w:p w14:paraId="31F34446" w14:textId="77777777" w:rsidR="006D270F" w:rsidRDefault="00000000">
            <w:r>
              <w:t>10SO - 20SO</w:t>
            </w:r>
          </w:p>
        </w:tc>
        <w:tc>
          <w:tcPr>
            <w:tcW w:w="2020" w:type="dxa"/>
          </w:tcPr>
          <w:p w14:paraId="5C8EF71D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73AAEA86" w14:textId="77777777" w:rsidR="006D270F" w:rsidRDefault="006D270F"/>
        </w:tc>
        <w:tc>
          <w:tcPr>
            <w:tcW w:w="2020" w:type="dxa"/>
          </w:tcPr>
          <w:p w14:paraId="7EF41275" w14:textId="77777777" w:rsidR="006D270F" w:rsidRDefault="006D270F"/>
        </w:tc>
        <w:tc>
          <w:tcPr>
            <w:tcW w:w="2020" w:type="dxa"/>
          </w:tcPr>
          <w:p w14:paraId="74751567" w14:textId="77777777" w:rsidR="006D270F" w:rsidRDefault="006D270F"/>
        </w:tc>
        <w:tc>
          <w:tcPr>
            <w:tcW w:w="2020" w:type="dxa"/>
          </w:tcPr>
          <w:p w14:paraId="4AC2F6D8" w14:textId="77777777" w:rsidR="006D270F" w:rsidRDefault="006D270F"/>
        </w:tc>
        <w:tc>
          <w:tcPr>
            <w:tcW w:w="2020" w:type="dxa"/>
          </w:tcPr>
          <w:p w14:paraId="3484A1FF" w14:textId="77777777" w:rsidR="006D270F" w:rsidRDefault="006D270F"/>
        </w:tc>
      </w:tr>
      <w:tr w:rsidR="006D270F" w14:paraId="2DB03B6A" w14:textId="77777777">
        <w:tc>
          <w:tcPr>
            <w:tcW w:w="2020" w:type="dxa"/>
          </w:tcPr>
          <w:p w14:paraId="57C06AD8" w14:textId="77777777" w:rsidR="006D270F" w:rsidRDefault="00000000">
            <w:r>
              <w:t>21SO</w:t>
            </w:r>
          </w:p>
        </w:tc>
        <w:tc>
          <w:tcPr>
            <w:tcW w:w="2020" w:type="dxa"/>
          </w:tcPr>
          <w:p w14:paraId="0BCFC2C7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3C700BC2" w14:textId="77777777" w:rsidR="006D270F" w:rsidRDefault="00000000">
            <w:r>
              <w:t>teren elektrowni słonecznej</w:t>
            </w:r>
          </w:p>
        </w:tc>
        <w:tc>
          <w:tcPr>
            <w:tcW w:w="2020" w:type="dxa"/>
          </w:tcPr>
          <w:p w14:paraId="317FE58C" w14:textId="77777777" w:rsidR="006D270F" w:rsidRDefault="006D270F"/>
        </w:tc>
        <w:tc>
          <w:tcPr>
            <w:tcW w:w="2020" w:type="dxa"/>
          </w:tcPr>
          <w:p w14:paraId="1295FE0F" w14:textId="77777777" w:rsidR="006D270F" w:rsidRDefault="006D270F"/>
        </w:tc>
        <w:tc>
          <w:tcPr>
            <w:tcW w:w="2020" w:type="dxa"/>
          </w:tcPr>
          <w:p w14:paraId="1F4042E5" w14:textId="77777777" w:rsidR="006D270F" w:rsidRDefault="006D270F"/>
        </w:tc>
        <w:tc>
          <w:tcPr>
            <w:tcW w:w="2020" w:type="dxa"/>
          </w:tcPr>
          <w:p w14:paraId="7F52FC91" w14:textId="77777777" w:rsidR="006D270F" w:rsidRDefault="006D270F"/>
        </w:tc>
      </w:tr>
      <w:tr w:rsidR="006D270F" w14:paraId="4F8832C8" w14:textId="77777777">
        <w:tc>
          <w:tcPr>
            <w:tcW w:w="2020" w:type="dxa"/>
          </w:tcPr>
          <w:p w14:paraId="5CE42B58" w14:textId="77777777" w:rsidR="006D270F" w:rsidRDefault="00000000">
            <w:r>
              <w:t>22SO - 23SO</w:t>
            </w:r>
          </w:p>
        </w:tc>
        <w:tc>
          <w:tcPr>
            <w:tcW w:w="2020" w:type="dxa"/>
          </w:tcPr>
          <w:p w14:paraId="385FC701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4D624AC1" w14:textId="77777777" w:rsidR="006D270F" w:rsidRDefault="006D270F"/>
        </w:tc>
        <w:tc>
          <w:tcPr>
            <w:tcW w:w="2020" w:type="dxa"/>
          </w:tcPr>
          <w:p w14:paraId="4EDA9C56" w14:textId="77777777" w:rsidR="006D270F" w:rsidRDefault="006D270F"/>
        </w:tc>
        <w:tc>
          <w:tcPr>
            <w:tcW w:w="2020" w:type="dxa"/>
          </w:tcPr>
          <w:p w14:paraId="33AC815C" w14:textId="77777777" w:rsidR="006D270F" w:rsidRDefault="006D270F"/>
        </w:tc>
        <w:tc>
          <w:tcPr>
            <w:tcW w:w="2020" w:type="dxa"/>
          </w:tcPr>
          <w:p w14:paraId="7BEB7265" w14:textId="77777777" w:rsidR="006D270F" w:rsidRDefault="006D270F"/>
        </w:tc>
        <w:tc>
          <w:tcPr>
            <w:tcW w:w="2020" w:type="dxa"/>
          </w:tcPr>
          <w:p w14:paraId="129093F1" w14:textId="77777777" w:rsidR="006D270F" w:rsidRDefault="006D270F"/>
        </w:tc>
      </w:tr>
      <w:tr w:rsidR="006D270F" w14:paraId="0C0412FB" w14:textId="77777777">
        <w:tc>
          <w:tcPr>
            <w:tcW w:w="2020" w:type="dxa"/>
          </w:tcPr>
          <w:p w14:paraId="3710FF45" w14:textId="77777777" w:rsidR="006D270F" w:rsidRDefault="00000000">
            <w:r>
              <w:t>24SO</w:t>
            </w:r>
          </w:p>
        </w:tc>
        <w:tc>
          <w:tcPr>
            <w:tcW w:w="2020" w:type="dxa"/>
          </w:tcPr>
          <w:p w14:paraId="221DC107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6A82DD8A" w14:textId="77777777" w:rsidR="006D270F" w:rsidRDefault="00000000">
            <w:r>
              <w:t>teren elektrowni słonecznej</w:t>
            </w:r>
          </w:p>
        </w:tc>
        <w:tc>
          <w:tcPr>
            <w:tcW w:w="2020" w:type="dxa"/>
          </w:tcPr>
          <w:p w14:paraId="3979F995" w14:textId="77777777" w:rsidR="006D270F" w:rsidRDefault="006D270F"/>
        </w:tc>
        <w:tc>
          <w:tcPr>
            <w:tcW w:w="2020" w:type="dxa"/>
          </w:tcPr>
          <w:p w14:paraId="1768AC09" w14:textId="77777777" w:rsidR="006D270F" w:rsidRDefault="006D270F"/>
        </w:tc>
        <w:tc>
          <w:tcPr>
            <w:tcW w:w="2020" w:type="dxa"/>
          </w:tcPr>
          <w:p w14:paraId="259CA61E" w14:textId="77777777" w:rsidR="006D270F" w:rsidRDefault="006D270F"/>
        </w:tc>
        <w:tc>
          <w:tcPr>
            <w:tcW w:w="2020" w:type="dxa"/>
          </w:tcPr>
          <w:p w14:paraId="059DA65E" w14:textId="77777777" w:rsidR="006D270F" w:rsidRDefault="006D270F"/>
        </w:tc>
      </w:tr>
      <w:tr w:rsidR="006D270F" w14:paraId="23F948CA" w14:textId="77777777">
        <w:tc>
          <w:tcPr>
            <w:tcW w:w="2020" w:type="dxa"/>
          </w:tcPr>
          <w:p w14:paraId="1358EED1" w14:textId="77777777" w:rsidR="006D270F" w:rsidRDefault="00000000">
            <w:r>
              <w:t>25SO</w:t>
            </w:r>
          </w:p>
        </w:tc>
        <w:tc>
          <w:tcPr>
            <w:tcW w:w="2020" w:type="dxa"/>
          </w:tcPr>
          <w:p w14:paraId="55CE9447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711B4527" w14:textId="77777777" w:rsidR="006D270F" w:rsidRDefault="006D270F"/>
        </w:tc>
        <w:tc>
          <w:tcPr>
            <w:tcW w:w="2020" w:type="dxa"/>
          </w:tcPr>
          <w:p w14:paraId="3E38CF72" w14:textId="77777777" w:rsidR="006D270F" w:rsidRDefault="006D270F"/>
        </w:tc>
        <w:tc>
          <w:tcPr>
            <w:tcW w:w="2020" w:type="dxa"/>
          </w:tcPr>
          <w:p w14:paraId="247B2002" w14:textId="77777777" w:rsidR="006D270F" w:rsidRDefault="006D270F"/>
        </w:tc>
        <w:tc>
          <w:tcPr>
            <w:tcW w:w="2020" w:type="dxa"/>
          </w:tcPr>
          <w:p w14:paraId="2287AD2B" w14:textId="77777777" w:rsidR="006D270F" w:rsidRDefault="006D270F"/>
        </w:tc>
        <w:tc>
          <w:tcPr>
            <w:tcW w:w="2020" w:type="dxa"/>
          </w:tcPr>
          <w:p w14:paraId="4A0B0630" w14:textId="77777777" w:rsidR="006D270F" w:rsidRDefault="006D270F"/>
        </w:tc>
      </w:tr>
      <w:tr w:rsidR="006D270F" w14:paraId="128122A3" w14:textId="77777777">
        <w:tc>
          <w:tcPr>
            <w:tcW w:w="2020" w:type="dxa"/>
          </w:tcPr>
          <w:p w14:paraId="2D6A2FB2" w14:textId="77777777" w:rsidR="006D270F" w:rsidRDefault="00000000">
            <w:r>
              <w:t>26SO - 32SO</w:t>
            </w:r>
          </w:p>
        </w:tc>
        <w:tc>
          <w:tcPr>
            <w:tcW w:w="2020" w:type="dxa"/>
          </w:tcPr>
          <w:p w14:paraId="5DB48FFC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7304ABF5" w14:textId="77777777" w:rsidR="006D270F" w:rsidRDefault="00000000">
            <w:r>
              <w:t>teren elektrowni słonecznej</w:t>
            </w:r>
          </w:p>
        </w:tc>
        <w:tc>
          <w:tcPr>
            <w:tcW w:w="2020" w:type="dxa"/>
          </w:tcPr>
          <w:p w14:paraId="1545C80C" w14:textId="77777777" w:rsidR="006D270F" w:rsidRDefault="006D270F"/>
        </w:tc>
        <w:tc>
          <w:tcPr>
            <w:tcW w:w="2020" w:type="dxa"/>
          </w:tcPr>
          <w:p w14:paraId="31183985" w14:textId="77777777" w:rsidR="006D270F" w:rsidRDefault="006D270F"/>
        </w:tc>
        <w:tc>
          <w:tcPr>
            <w:tcW w:w="2020" w:type="dxa"/>
          </w:tcPr>
          <w:p w14:paraId="09636FE6" w14:textId="77777777" w:rsidR="006D270F" w:rsidRDefault="006D270F"/>
        </w:tc>
        <w:tc>
          <w:tcPr>
            <w:tcW w:w="2020" w:type="dxa"/>
          </w:tcPr>
          <w:p w14:paraId="46C87018" w14:textId="77777777" w:rsidR="006D270F" w:rsidRDefault="006D270F"/>
        </w:tc>
      </w:tr>
      <w:tr w:rsidR="006D270F" w14:paraId="044A93F9" w14:textId="77777777">
        <w:tc>
          <w:tcPr>
            <w:tcW w:w="2020" w:type="dxa"/>
          </w:tcPr>
          <w:p w14:paraId="7F1A797D" w14:textId="77777777" w:rsidR="006D270F" w:rsidRDefault="00000000">
            <w:r>
              <w:t>33SO</w:t>
            </w:r>
          </w:p>
        </w:tc>
        <w:tc>
          <w:tcPr>
            <w:tcW w:w="2020" w:type="dxa"/>
          </w:tcPr>
          <w:p w14:paraId="35B3AC0B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48DBF0BF" w14:textId="77777777" w:rsidR="006D270F" w:rsidRDefault="006D270F"/>
        </w:tc>
        <w:tc>
          <w:tcPr>
            <w:tcW w:w="2020" w:type="dxa"/>
          </w:tcPr>
          <w:p w14:paraId="38AFA58E" w14:textId="77777777" w:rsidR="006D270F" w:rsidRDefault="006D270F"/>
        </w:tc>
        <w:tc>
          <w:tcPr>
            <w:tcW w:w="2020" w:type="dxa"/>
          </w:tcPr>
          <w:p w14:paraId="456F0E14" w14:textId="77777777" w:rsidR="006D270F" w:rsidRDefault="006D270F"/>
        </w:tc>
        <w:tc>
          <w:tcPr>
            <w:tcW w:w="2020" w:type="dxa"/>
          </w:tcPr>
          <w:p w14:paraId="507BF8C5" w14:textId="77777777" w:rsidR="006D270F" w:rsidRDefault="006D270F"/>
        </w:tc>
        <w:tc>
          <w:tcPr>
            <w:tcW w:w="2020" w:type="dxa"/>
          </w:tcPr>
          <w:p w14:paraId="3F037FCC" w14:textId="77777777" w:rsidR="006D270F" w:rsidRDefault="006D270F"/>
        </w:tc>
      </w:tr>
      <w:tr w:rsidR="006D270F" w14:paraId="7DDB05F3" w14:textId="77777777">
        <w:tc>
          <w:tcPr>
            <w:tcW w:w="2020" w:type="dxa"/>
          </w:tcPr>
          <w:p w14:paraId="3C1B6949" w14:textId="77777777" w:rsidR="006D270F" w:rsidRDefault="00000000">
            <w:r>
              <w:t>34SO</w:t>
            </w:r>
          </w:p>
        </w:tc>
        <w:tc>
          <w:tcPr>
            <w:tcW w:w="2020" w:type="dxa"/>
          </w:tcPr>
          <w:p w14:paraId="02A2E758" w14:textId="77777777" w:rsidR="006D270F" w:rsidRDefault="00000000">
            <w:r>
              <w:t>teren rolnictwa z zakazem zabudowy, teren lasu, teren zieleni naturalnej, teren wód, teren komunikacji, teren ogrodów działkowych, teren infrastruktury technicznej</w:t>
            </w:r>
          </w:p>
        </w:tc>
        <w:tc>
          <w:tcPr>
            <w:tcW w:w="2020" w:type="dxa"/>
          </w:tcPr>
          <w:p w14:paraId="3E91DBEF" w14:textId="77777777" w:rsidR="006D270F" w:rsidRDefault="00000000">
            <w:r>
              <w:t>teren elektrowni słonecznej</w:t>
            </w:r>
          </w:p>
        </w:tc>
        <w:tc>
          <w:tcPr>
            <w:tcW w:w="2020" w:type="dxa"/>
          </w:tcPr>
          <w:p w14:paraId="7CAF25CE" w14:textId="77777777" w:rsidR="006D270F" w:rsidRDefault="006D270F"/>
        </w:tc>
        <w:tc>
          <w:tcPr>
            <w:tcW w:w="2020" w:type="dxa"/>
          </w:tcPr>
          <w:p w14:paraId="664A59B4" w14:textId="77777777" w:rsidR="006D270F" w:rsidRDefault="006D270F"/>
        </w:tc>
        <w:tc>
          <w:tcPr>
            <w:tcW w:w="2020" w:type="dxa"/>
          </w:tcPr>
          <w:p w14:paraId="4D60309F" w14:textId="77777777" w:rsidR="006D270F" w:rsidRDefault="006D270F"/>
        </w:tc>
        <w:tc>
          <w:tcPr>
            <w:tcW w:w="2020" w:type="dxa"/>
          </w:tcPr>
          <w:p w14:paraId="7E36229E" w14:textId="77777777" w:rsidR="006D270F" w:rsidRDefault="006D270F"/>
        </w:tc>
      </w:tr>
    </w:tbl>
    <w:p w14:paraId="56803389" w14:textId="77777777" w:rsidR="006D270F" w:rsidRDefault="006D270F"/>
    <w:p w14:paraId="0F45FD24" w14:textId="77777777" w:rsidR="006D270F" w:rsidRDefault="00000000">
      <w:r>
        <w:rPr>
          <w:b/>
        </w:rPr>
        <w:t>Zestawienie gminnych standardów urbanistycznych dla strefy SK</w:t>
      </w:r>
    </w:p>
    <w:tbl>
      <w:tblPr>
        <w:tblW w:w="5000" w:type="pct"/>
        <w:tblBorders>
          <w:top w:val="single" w:sz="6" w:space="0" w:color="000000"/>
          <w:left w:val="nil"/>
          <w:bottom w:val="single" w:sz="6" w:space="0" w:color="000000"/>
          <w:right w:val="nil"/>
          <w:insideH w:val="single" w:sz="6" w:space="0" w:color="000000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4966"/>
        <w:gridCol w:w="2030"/>
        <w:gridCol w:w="1472"/>
        <w:gridCol w:w="1472"/>
        <w:gridCol w:w="1472"/>
        <w:gridCol w:w="1472"/>
      </w:tblGrid>
      <w:tr w:rsidR="006D270F" w14:paraId="5AEFA323" w14:textId="77777777">
        <w:tc>
          <w:tcPr>
            <w:tcW w:w="850" w:type="dxa"/>
          </w:tcPr>
          <w:p w14:paraId="0B0D16E9" w14:textId="77777777" w:rsidR="006D270F" w:rsidRDefault="00000000">
            <w:r>
              <w:rPr>
                <w:b/>
                <w:sz w:val="10"/>
              </w:rPr>
              <w:t>Oznaczenie</w:t>
            </w:r>
          </w:p>
        </w:tc>
        <w:tc>
          <w:tcPr>
            <w:tcW w:w="7063" w:type="dxa"/>
          </w:tcPr>
          <w:p w14:paraId="1034B167" w14:textId="77777777" w:rsidR="006D270F" w:rsidRDefault="00000000">
            <w:r>
              <w:rPr>
                <w:b/>
                <w:sz w:val="10"/>
              </w:rPr>
              <w:t>Profil podstawowy strefy</w:t>
            </w:r>
          </w:p>
        </w:tc>
        <w:tc>
          <w:tcPr>
            <w:tcW w:w="2825" w:type="dxa"/>
          </w:tcPr>
          <w:p w14:paraId="50867E34" w14:textId="77777777" w:rsidR="006D270F" w:rsidRDefault="00000000">
            <w:r>
              <w:rPr>
                <w:b/>
                <w:sz w:val="10"/>
              </w:rPr>
              <w:t>Profil dodatkowy strefy</w:t>
            </w:r>
          </w:p>
        </w:tc>
        <w:tc>
          <w:tcPr>
            <w:tcW w:w="850" w:type="dxa"/>
          </w:tcPr>
          <w:p w14:paraId="52A47D29" w14:textId="77777777" w:rsidR="006D270F" w:rsidRDefault="00000000">
            <w:r>
              <w:rPr>
                <w:b/>
                <w:sz w:val="10"/>
              </w:rPr>
              <w:t>Maksymalna nadziemna Intensywność Zabudowy</w:t>
            </w:r>
          </w:p>
        </w:tc>
        <w:tc>
          <w:tcPr>
            <w:tcW w:w="850" w:type="dxa"/>
          </w:tcPr>
          <w:p w14:paraId="0B6279CB" w14:textId="77777777" w:rsidR="006D270F" w:rsidRDefault="00000000">
            <w:r>
              <w:rPr>
                <w:b/>
                <w:sz w:val="10"/>
              </w:rPr>
              <w:t>Maksymalny udział powierzchni zabudowy</w:t>
            </w:r>
          </w:p>
        </w:tc>
        <w:tc>
          <w:tcPr>
            <w:tcW w:w="850" w:type="dxa"/>
          </w:tcPr>
          <w:p w14:paraId="5BE729CD" w14:textId="77777777" w:rsidR="006D270F" w:rsidRDefault="00000000">
            <w:r>
              <w:rPr>
                <w:b/>
                <w:sz w:val="10"/>
              </w:rPr>
              <w:t>Maksymalna wysokość zabudowy</w:t>
            </w:r>
          </w:p>
        </w:tc>
        <w:tc>
          <w:tcPr>
            <w:tcW w:w="850" w:type="dxa"/>
          </w:tcPr>
          <w:p w14:paraId="4E3B7B22" w14:textId="77777777" w:rsidR="006D270F" w:rsidRDefault="00000000">
            <w:r>
              <w:rPr>
                <w:b/>
                <w:sz w:val="10"/>
              </w:rPr>
              <w:t>Minimalny udział powierzchni biologicznie czynnej</w:t>
            </w:r>
          </w:p>
        </w:tc>
      </w:tr>
      <w:tr w:rsidR="006D270F" w14:paraId="4138D2FC" w14:textId="77777777">
        <w:tc>
          <w:tcPr>
            <w:tcW w:w="2020" w:type="dxa"/>
          </w:tcPr>
          <w:p w14:paraId="3652631C" w14:textId="77777777" w:rsidR="006D270F" w:rsidRDefault="00000000">
            <w:r>
              <w:t>1SK - 5SK</w:t>
            </w:r>
          </w:p>
        </w:tc>
        <w:tc>
          <w:tcPr>
            <w:tcW w:w="2020" w:type="dxa"/>
          </w:tcPr>
          <w:p w14:paraId="11B10A82" w14:textId="77777777" w:rsidR="006D270F" w:rsidRDefault="00000000">
            <w:r>
              <w:t>teren autostrady, teren drogi ekspresowej, teren drogi głównej ruchu przyspieszonego, teren drogi głównej, teren komunikacji kolejowej i szynowej, teren komunikacji kolei linowej, teren komunikacji wodnej, teren komunikacji lotniczej, teren obsługi komunikacji, teren ogrodów działkowych, teren infrastruktury technicznej</w:t>
            </w:r>
          </w:p>
        </w:tc>
        <w:tc>
          <w:tcPr>
            <w:tcW w:w="2020" w:type="dxa"/>
          </w:tcPr>
          <w:p w14:paraId="4FECCED4" w14:textId="77777777" w:rsidR="006D270F" w:rsidRDefault="006D270F"/>
        </w:tc>
        <w:tc>
          <w:tcPr>
            <w:tcW w:w="2020" w:type="dxa"/>
          </w:tcPr>
          <w:p w14:paraId="4AC77E4C" w14:textId="77777777" w:rsidR="006D270F" w:rsidRDefault="006D270F"/>
        </w:tc>
        <w:tc>
          <w:tcPr>
            <w:tcW w:w="2020" w:type="dxa"/>
          </w:tcPr>
          <w:p w14:paraId="6244F6EF" w14:textId="77777777" w:rsidR="006D270F" w:rsidRDefault="006D270F"/>
        </w:tc>
        <w:tc>
          <w:tcPr>
            <w:tcW w:w="2020" w:type="dxa"/>
          </w:tcPr>
          <w:p w14:paraId="0AC21A0D" w14:textId="77777777" w:rsidR="006D270F" w:rsidRDefault="006D270F"/>
        </w:tc>
        <w:tc>
          <w:tcPr>
            <w:tcW w:w="2020" w:type="dxa"/>
          </w:tcPr>
          <w:p w14:paraId="536E156D" w14:textId="77777777" w:rsidR="006D270F" w:rsidRDefault="006D270F"/>
        </w:tc>
      </w:tr>
    </w:tbl>
    <w:p w14:paraId="3C02E5F6" w14:textId="77777777" w:rsidR="006D270F" w:rsidRDefault="006D270F"/>
    <w:sectPr w:rsidR="006D270F" w:rsidSect="00034616">
      <w:pgSz w:w="15840" w:h="12240" w:orient="landscape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36853417">
    <w:abstractNumId w:val="8"/>
  </w:num>
  <w:num w:numId="2" w16cid:durableId="2006393357">
    <w:abstractNumId w:val="6"/>
  </w:num>
  <w:num w:numId="3" w16cid:durableId="731730371">
    <w:abstractNumId w:val="5"/>
  </w:num>
  <w:num w:numId="4" w16cid:durableId="229735166">
    <w:abstractNumId w:val="4"/>
  </w:num>
  <w:num w:numId="5" w16cid:durableId="1844274022">
    <w:abstractNumId w:val="7"/>
  </w:num>
  <w:num w:numId="6" w16cid:durableId="998389177">
    <w:abstractNumId w:val="3"/>
  </w:num>
  <w:num w:numId="7" w16cid:durableId="1144929912">
    <w:abstractNumId w:val="2"/>
  </w:num>
  <w:num w:numId="8" w16cid:durableId="276912661">
    <w:abstractNumId w:val="1"/>
  </w:num>
  <w:num w:numId="9" w16cid:durableId="1553537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211E2"/>
    <w:rsid w:val="0029639D"/>
    <w:rsid w:val="00326F90"/>
    <w:rsid w:val="003C7B92"/>
    <w:rsid w:val="006D270F"/>
    <w:rsid w:val="007D4213"/>
    <w:rsid w:val="00AA1D8D"/>
    <w:rsid w:val="00B47730"/>
    <w:rsid w:val="00CB0664"/>
    <w:rsid w:val="00CB5C8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C336F20A-B9B4-474C-AC6C-7623BB39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line="240" w:lineRule="auto"/>
    </w:pPr>
    <w:rPr>
      <w:rFonts w:ascii="Arial Narrow" w:eastAsia="Arial Narrow" w:hAnsi="Arial Narrow" w:cs="Arial Narrow"/>
      <w:sz w:val="1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cc571-5052-4580-9e24-fb8ad399e137">
      <Terms xmlns="http://schemas.microsoft.com/office/infopath/2007/PartnerControls"/>
    </lcf76f155ced4ddcb4097134ff3c332f>
    <TaxCatchAll xmlns="f2db5675-0d81-4c7b-b7bd-c8a8436282c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15D1127C20844A28258349AB2409E" ma:contentTypeVersion="15" ma:contentTypeDescription="Utwórz nowy dokument." ma:contentTypeScope="" ma:versionID="b04b6654e9fdfe21f2d432e5026b6a1d">
  <xsd:schema xmlns:xsd="http://www.w3.org/2001/XMLSchema" xmlns:xs="http://www.w3.org/2001/XMLSchema" xmlns:p="http://schemas.microsoft.com/office/2006/metadata/properties" xmlns:ns2="7a0cc571-5052-4580-9e24-fb8ad399e137" xmlns:ns3="f2db5675-0d81-4c7b-b7bd-c8a8436282cf" targetNamespace="http://schemas.microsoft.com/office/2006/metadata/properties" ma:root="true" ma:fieldsID="ad838b02f8cb1c246157131718a4c84e" ns2:_="" ns3:_="">
    <xsd:import namespace="7a0cc571-5052-4580-9e24-fb8ad399e137"/>
    <xsd:import namespace="f2db5675-0d81-4c7b-b7bd-c8a843628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cc571-5052-4580-9e24-fb8ad399e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881b7f8-3199-486d-9b6d-dec4fe8862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b5675-0d81-4c7b-b7bd-c8a843628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8eed08-7d7e-412b-a697-060c00275c5b}" ma:internalName="TaxCatchAll" ma:showField="CatchAllData" ma:web="f2db5675-0d81-4c7b-b7bd-c8a843628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648491-D9EF-4E0B-9536-A6C008A588A9}">
  <ds:schemaRefs>
    <ds:schemaRef ds:uri="http://schemas.microsoft.com/office/2006/metadata/properties"/>
    <ds:schemaRef ds:uri="http://schemas.microsoft.com/office/infopath/2007/PartnerControls"/>
    <ds:schemaRef ds:uri="7a0cc571-5052-4580-9e24-fb8ad399e137"/>
    <ds:schemaRef ds:uri="f2db5675-0d81-4c7b-b7bd-c8a8436282cf"/>
  </ds:schemaRefs>
</ds:datastoreItem>
</file>

<file path=customXml/itemProps2.xml><?xml version="1.0" encoding="utf-8"?>
<ds:datastoreItem xmlns:ds="http://schemas.openxmlformats.org/officeDocument/2006/customXml" ds:itemID="{3D66806F-C905-49CE-8C58-6FFEDA1B09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8561B-B259-4F82-B549-438D39EB5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cc571-5052-4580-9e24-fb8ad399e137"/>
    <ds:schemaRef ds:uri="f2db5675-0d81-4c7b-b7bd-c8a8436282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4389</Words>
  <Characters>26334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3</cp:revision>
  <cp:lastPrinted>2026-04-23T07:05:00Z</cp:lastPrinted>
  <dcterms:created xsi:type="dcterms:W3CDTF">2013-12-23T23:15:00Z</dcterms:created>
  <dcterms:modified xsi:type="dcterms:W3CDTF">2026-04-23T07:05:00Z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0x010100FEC15D1127C20844A28258349AB2409E</vt:lpwstr>
  </property>
  <property fmtid="{D5CDD505-2E9C-101B-9397-08002B2CF9AE}" pid="3" name="MediaServiceImageTags">
    <vt:lpwstr/>
  </property>
</Properties>
</file>